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/>
          <w:b/>
          <w:sz w:val="28"/>
        </w:rPr>
        <w:t>ALLEGATO A - ISTANZA DI MANIFESTAZIONE DI INTERESSE</w:t>
      </w:r>
    </w:p>
    <w:p>
      <w:pPr>
        <w:jc w:val="center"/>
      </w:pPr>
      <w:r>
        <w:rPr>
          <w:rFonts w:ascii="Arial" w:hAnsi="Arial"/>
          <w:i/>
          <w:sz w:val="19"/>
        </w:rPr>
        <w:t>Avviso esplorativo e acquisizione di preventivi finalizzati a successivo affidamento diretto</w:t>
      </w:r>
    </w:p>
    <w:p>
      <w:pPr>
        <w:spacing w:after="0"/>
      </w:pP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03"/>
        <w:gridCol w:w="5103"/>
      </w:tblGrid>
      <w:tr>
        <w:tc>
          <w:tcPr>
            <w:tcW w:type="dxa" w:w="2268"/>
            <w:vAlign w:val="center"/>
            <w:tcMar>
              <w:top w:w="80" w:type="dxa"/>
              <w:start w:w="80" w:type="dxa"/>
              <w:bottom w:w="80" w:type="dxa"/>
              <w:end w:w="80" w:type="dxa"/>
            </w:tcMar>
            <w:shd w:fill="D9EAF7"/>
          </w:tcPr>
          <w:p>
            <w:r/>
            <w:r>
              <w:rPr>
                <w:rFonts w:ascii="Arial" w:hAnsi="Arial"/>
                <w:b/>
                <w:sz w:val="17"/>
              </w:rPr>
              <w:t>Codice progetto</w:t>
            </w:r>
          </w:p>
        </w:tc>
        <w:tc>
          <w:tcPr>
            <w:tcW w:type="dxa" w:w="7087"/>
            <w:vAlign w:val="center"/>
            <w:tcMar>
              <w:top w:w="80" w:type="dxa"/>
              <w:start w:w="80" w:type="dxa"/>
              <w:bottom w:w="80" w:type="dxa"/>
              <w:end w:w="80" w:type="dxa"/>
            </w:tcMar>
          </w:tcPr>
          <w:p>
            <w:r/>
            <w:r>
              <w:rPr>
                <w:rFonts w:ascii="Arial" w:hAnsi="Arial"/>
                <w:b w:val="0"/>
                <w:sz w:val="17"/>
              </w:rPr>
              <w:t>10.8.6A-FDRPOC-EM-2026-1</w:t>
            </w:r>
          </w:p>
        </w:tc>
      </w:tr>
      <w:tr>
        <w:tc>
          <w:tcPr>
            <w:tcW w:type="dxa" w:w="2268"/>
            <w:vAlign w:val="center"/>
            <w:tcMar>
              <w:top w:w="80" w:type="dxa"/>
              <w:start w:w="80" w:type="dxa"/>
              <w:bottom w:w="80" w:type="dxa"/>
              <w:end w:w="80" w:type="dxa"/>
            </w:tcMar>
            <w:shd w:fill="D9EAF7"/>
          </w:tcPr>
          <w:p>
            <w:r/>
            <w:r>
              <w:rPr>
                <w:rFonts w:ascii="Arial" w:hAnsi="Arial"/>
                <w:b/>
                <w:sz w:val="17"/>
              </w:rPr>
              <w:t>CUP</w:t>
            </w:r>
          </w:p>
        </w:tc>
        <w:tc>
          <w:tcPr>
            <w:tcW w:type="dxa" w:w="7087"/>
            <w:vAlign w:val="center"/>
            <w:tcMar>
              <w:top w:w="80" w:type="dxa"/>
              <w:start w:w="80" w:type="dxa"/>
              <w:bottom w:w="80" w:type="dxa"/>
              <w:end w:w="80" w:type="dxa"/>
            </w:tcMar>
          </w:tcPr>
          <w:p>
            <w:r/>
            <w:r>
              <w:rPr>
                <w:rFonts w:ascii="Arial" w:hAnsi="Arial"/>
                <w:b w:val="0"/>
                <w:sz w:val="17"/>
              </w:rPr>
              <w:t>J34D26000940007</w:t>
            </w:r>
          </w:p>
        </w:tc>
      </w:tr>
      <w:tr>
        <w:tc>
          <w:tcPr>
            <w:tcW w:type="dxa" w:w="2268"/>
            <w:vAlign w:val="center"/>
            <w:tcMar>
              <w:top w:w="80" w:type="dxa"/>
              <w:start w:w="80" w:type="dxa"/>
              <w:bottom w:w="80" w:type="dxa"/>
              <w:end w:w="80" w:type="dxa"/>
            </w:tcMar>
            <w:shd w:fill="D9EAF7"/>
          </w:tcPr>
          <w:p>
            <w:r/>
            <w:r>
              <w:rPr>
                <w:rFonts w:ascii="Arial" w:hAnsi="Arial"/>
                <w:b/>
                <w:sz w:val="17"/>
              </w:rPr>
              <w:t>Titolo</w:t>
            </w:r>
          </w:p>
        </w:tc>
        <w:tc>
          <w:tcPr>
            <w:tcW w:type="dxa" w:w="7087"/>
            <w:vAlign w:val="center"/>
            <w:tcMar>
              <w:top w:w="80" w:type="dxa"/>
              <w:start w:w="80" w:type="dxa"/>
              <w:bottom w:w="80" w:type="dxa"/>
              <w:end w:w="80" w:type="dxa"/>
            </w:tcMar>
          </w:tcPr>
          <w:p>
            <w:r/>
            <w:r>
              <w:rPr>
                <w:rFonts w:ascii="Arial" w:hAnsi="Arial"/>
                <w:b w:val="0"/>
                <w:sz w:val="17"/>
              </w:rPr>
              <w:t>Dispositivi digitali</w:t>
            </w:r>
          </w:p>
        </w:tc>
      </w:tr>
    </w:tbl>
    <w:p>
      <w:pPr>
        <w:spacing w:after="0"/>
      </w:pPr>
    </w:p>
    <w:p>
      <w:pPr>
        <w:jc w:val="right"/>
      </w:pPr>
      <w:r>
        <w:rPr>
          <w:b/>
        </w:rPr>
        <w:t>Alla Direzione Didattica IV Circolo</w:t>
        <w:br/>
        <w:t>Strada Farnesiana, 32 - 29122 Piacenza</w:t>
      </w:r>
    </w:p>
    <w:p>
      <w:r>
        <w:t>Il/La sottoscritto/a, consapevole delle responsabilità previste in caso di dichiarazioni mendaci, presenta istanza di partecipazione alla consultazione esplorativa relativa al progetto indicato in oggetto.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03"/>
        <w:gridCol w:w="5103"/>
      </w:tblGrid>
      <w:tr>
        <w:tc>
          <w:tcPr>
            <w:tcW w:type="dxa" w:w="2948"/>
            <w:vAlign w:val="center"/>
            <w:tcMar>
              <w:top w:w="80" w:type="dxa"/>
              <w:start w:w="80" w:type="dxa"/>
              <w:bottom w:w="80" w:type="dxa"/>
              <w:end w:w="80" w:type="dxa"/>
            </w:tcMar>
            <w:shd w:fill="EAF2F8"/>
          </w:tcPr>
          <w:p>
            <w:r/>
            <w:r>
              <w:rPr>
                <w:rFonts w:ascii="Arial" w:hAnsi="Arial"/>
                <w:b/>
                <w:sz w:val="18"/>
              </w:rPr>
              <w:t>Nome e cognome del sottoscrittore</w:t>
            </w:r>
          </w:p>
        </w:tc>
        <w:tc>
          <w:tcPr>
            <w:tcW w:type="dxa" w:w="6406"/>
            <w:vAlign w:val="center"/>
            <w:tcMar>
              <w:top w:w="80" w:type="dxa"/>
              <w:start w:w="80" w:type="dxa"/>
              <w:bottom w:w="80" w:type="dxa"/>
              <w:end w:w="80" w:type="dxa"/>
            </w:tcMar>
            <w:shd w:fill="F7F7F7"/>
          </w:tcPr>
          <w:p>
            <w:r/>
            <w:r>
              <w:rPr>
                <w:rFonts w:ascii="Arial" w:hAnsi="Arial"/>
                <w:b w:val="0"/>
                <w:sz w:val="18"/>
              </w:rPr>
              <w:t>[COMPILARE]</w:t>
            </w:r>
          </w:p>
        </w:tc>
      </w:tr>
      <w:tr>
        <w:tc>
          <w:tcPr>
            <w:tcW w:type="dxa" w:w="2948"/>
            <w:vAlign w:val="center"/>
            <w:tcMar>
              <w:top w:w="80" w:type="dxa"/>
              <w:start w:w="80" w:type="dxa"/>
              <w:bottom w:w="80" w:type="dxa"/>
              <w:end w:w="80" w:type="dxa"/>
            </w:tcMar>
            <w:shd w:fill="EAF2F8"/>
          </w:tcPr>
          <w:p>
            <w:r/>
            <w:r>
              <w:rPr>
                <w:rFonts w:ascii="Arial" w:hAnsi="Arial"/>
                <w:b/>
                <w:sz w:val="18"/>
              </w:rPr>
              <w:t>Luogo e data di nascita</w:t>
            </w:r>
          </w:p>
        </w:tc>
        <w:tc>
          <w:tcPr>
            <w:tcW w:type="dxa" w:w="6406"/>
            <w:vAlign w:val="center"/>
            <w:tcMar>
              <w:top w:w="80" w:type="dxa"/>
              <w:start w:w="80" w:type="dxa"/>
              <w:bottom w:w="80" w:type="dxa"/>
              <w:end w:w="80" w:type="dxa"/>
            </w:tcMar>
            <w:shd w:fill="F7F7F7"/>
          </w:tcPr>
          <w:p>
            <w:r/>
            <w:r>
              <w:rPr>
                <w:rFonts w:ascii="Arial" w:hAnsi="Arial"/>
                <w:b w:val="0"/>
                <w:sz w:val="18"/>
              </w:rPr>
              <w:t>[COMPILARE]</w:t>
            </w:r>
          </w:p>
        </w:tc>
      </w:tr>
      <w:tr>
        <w:tc>
          <w:tcPr>
            <w:tcW w:type="dxa" w:w="2948"/>
            <w:vAlign w:val="center"/>
            <w:tcMar>
              <w:top w:w="80" w:type="dxa"/>
              <w:start w:w="80" w:type="dxa"/>
              <w:bottom w:w="80" w:type="dxa"/>
              <w:end w:w="80" w:type="dxa"/>
            </w:tcMar>
            <w:shd w:fill="EAF2F8"/>
          </w:tcPr>
          <w:p>
            <w:r/>
            <w:r>
              <w:rPr>
                <w:rFonts w:ascii="Arial" w:hAnsi="Arial"/>
                <w:b/>
                <w:sz w:val="18"/>
              </w:rPr>
              <w:t>Codice fiscale</w:t>
            </w:r>
          </w:p>
        </w:tc>
        <w:tc>
          <w:tcPr>
            <w:tcW w:type="dxa" w:w="6406"/>
            <w:vAlign w:val="center"/>
            <w:tcMar>
              <w:top w:w="80" w:type="dxa"/>
              <w:start w:w="80" w:type="dxa"/>
              <w:bottom w:w="80" w:type="dxa"/>
              <w:end w:w="80" w:type="dxa"/>
            </w:tcMar>
            <w:shd w:fill="F7F7F7"/>
          </w:tcPr>
          <w:p>
            <w:r/>
            <w:r>
              <w:rPr>
                <w:rFonts w:ascii="Arial" w:hAnsi="Arial"/>
                <w:b w:val="0"/>
                <w:sz w:val="18"/>
              </w:rPr>
              <w:t>[COMPILARE]</w:t>
            </w:r>
          </w:p>
        </w:tc>
      </w:tr>
      <w:tr>
        <w:tc>
          <w:tcPr>
            <w:tcW w:type="dxa" w:w="2948"/>
            <w:vAlign w:val="center"/>
            <w:tcMar>
              <w:top w:w="80" w:type="dxa"/>
              <w:start w:w="80" w:type="dxa"/>
              <w:bottom w:w="80" w:type="dxa"/>
              <w:end w:w="80" w:type="dxa"/>
            </w:tcMar>
            <w:shd w:fill="EAF2F8"/>
          </w:tcPr>
          <w:p>
            <w:r/>
            <w:r>
              <w:rPr>
                <w:rFonts w:ascii="Arial" w:hAnsi="Arial"/>
                <w:b/>
                <w:sz w:val="18"/>
              </w:rPr>
              <w:t>Qualifica / poteri di rappresentanza</w:t>
            </w:r>
          </w:p>
        </w:tc>
        <w:tc>
          <w:tcPr>
            <w:tcW w:type="dxa" w:w="6406"/>
            <w:vAlign w:val="center"/>
            <w:tcMar>
              <w:top w:w="80" w:type="dxa"/>
              <w:start w:w="80" w:type="dxa"/>
              <w:bottom w:w="80" w:type="dxa"/>
              <w:end w:w="80" w:type="dxa"/>
            </w:tcMar>
            <w:shd w:fill="F7F7F7"/>
          </w:tcPr>
          <w:p>
            <w:r/>
            <w:r>
              <w:rPr>
                <w:rFonts w:ascii="Arial" w:hAnsi="Arial"/>
                <w:b w:val="0"/>
                <w:sz w:val="18"/>
              </w:rPr>
              <w:t>[COMPILARE]</w:t>
            </w:r>
          </w:p>
        </w:tc>
      </w:tr>
      <w:tr>
        <w:tc>
          <w:tcPr>
            <w:tcW w:type="dxa" w:w="2948"/>
            <w:vAlign w:val="center"/>
            <w:tcMar>
              <w:top w:w="80" w:type="dxa"/>
              <w:start w:w="80" w:type="dxa"/>
              <w:bottom w:w="80" w:type="dxa"/>
              <w:end w:w="80" w:type="dxa"/>
            </w:tcMar>
            <w:shd w:fill="EAF2F8"/>
          </w:tcPr>
          <w:p>
            <w:r/>
            <w:r>
              <w:rPr>
                <w:rFonts w:ascii="Arial" w:hAnsi="Arial"/>
                <w:b/>
                <w:sz w:val="18"/>
              </w:rPr>
              <w:t>Denominazione / ragione sociale</w:t>
            </w:r>
          </w:p>
        </w:tc>
        <w:tc>
          <w:tcPr>
            <w:tcW w:type="dxa" w:w="6406"/>
            <w:vAlign w:val="center"/>
            <w:tcMar>
              <w:top w:w="80" w:type="dxa"/>
              <w:start w:w="80" w:type="dxa"/>
              <w:bottom w:w="80" w:type="dxa"/>
              <w:end w:w="80" w:type="dxa"/>
            </w:tcMar>
            <w:shd w:fill="F7F7F7"/>
          </w:tcPr>
          <w:p>
            <w:r/>
            <w:r>
              <w:rPr>
                <w:rFonts w:ascii="Arial" w:hAnsi="Arial"/>
                <w:b w:val="0"/>
                <w:sz w:val="18"/>
              </w:rPr>
              <w:t>[COMPILARE]</w:t>
            </w:r>
          </w:p>
        </w:tc>
      </w:tr>
      <w:tr>
        <w:tc>
          <w:tcPr>
            <w:tcW w:type="dxa" w:w="2948"/>
            <w:vAlign w:val="center"/>
            <w:tcMar>
              <w:top w:w="80" w:type="dxa"/>
              <w:start w:w="80" w:type="dxa"/>
              <w:bottom w:w="80" w:type="dxa"/>
              <w:end w:w="80" w:type="dxa"/>
            </w:tcMar>
            <w:shd w:fill="EAF2F8"/>
          </w:tcPr>
          <w:p>
            <w:r/>
            <w:r>
              <w:rPr>
                <w:rFonts w:ascii="Arial" w:hAnsi="Arial"/>
                <w:b/>
                <w:sz w:val="18"/>
              </w:rPr>
              <w:t>Forma giuridica</w:t>
            </w:r>
          </w:p>
        </w:tc>
        <w:tc>
          <w:tcPr>
            <w:tcW w:type="dxa" w:w="6406"/>
            <w:vAlign w:val="center"/>
            <w:tcMar>
              <w:top w:w="80" w:type="dxa"/>
              <w:start w:w="80" w:type="dxa"/>
              <w:bottom w:w="80" w:type="dxa"/>
              <w:end w:w="80" w:type="dxa"/>
            </w:tcMar>
            <w:shd w:fill="F7F7F7"/>
          </w:tcPr>
          <w:p>
            <w:r/>
            <w:r>
              <w:rPr>
                <w:rFonts w:ascii="Arial" w:hAnsi="Arial"/>
                <w:b w:val="0"/>
                <w:sz w:val="18"/>
              </w:rPr>
              <w:t>[COMPILARE]</w:t>
            </w:r>
          </w:p>
        </w:tc>
      </w:tr>
      <w:tr>
        <w:tc>
          <w:tcPr>
            <w:tcW w:type="dxa" w:w="2948"/>
            <w:vAlign w:val="center"/>
            <w:tcMar>
              <w:top w:w="80" w:type="dxa"/>
              <w:start w:w="80" w:type="dxa"/>
              <w:bottom w:w="80" w:type="dxa"/>
              <w:end w:w="80" w:type="dxa"/>
            </w:tcMar>
            <w:shd w:fill="EAF2F8"/>
          </w:tcPr>
          <w:p>
            <w:r/>
            <w:r>
              <w:rPr>
                <w:rFonts w:ascii="Arial" w:hAnsi="Arial"/>
                <w:b/>
                <w:sz w:val="18"/>
              </w:rPr>
              <w:t>Codice fiscale / Partita IVA</w:t>
            </w:r>
          </w:p>
        </w:tc>
        <w:tc>
          <w:tcPr>
            <w:tcW w:type="dxa" w:w="6406"/>
            <w:vAlign w:val="center"/>
            <w:tcMar>
              <w:top w:w="80" w:type="dxa"/>
              <w:start w:w="80" w:type="dxa"/>
              <w:bottom w:w="80" w:type="dxa"/>
              <w:end w:w="80" w:type="dxa"/>
            </w:tcMar>
            <w:shd w:fill="F7F7F7"/>
          </w:tcPr>
          <w:p>
            <w:r/>
            <w:r>
              <w:rPr>
                <w:rFonts w:ascii="Arial" w:hAnsi="Arial"/>
                <w:b w:val="0"/>
                <w:sz w:val="18"/>
              </w:rPr>
              <w:t>[COMPILARE]</w:t>
            </w:r>
          </w:p>
        </w:tc>
      </w:tr>
      <w:tr>
        <w:tc>
          <w:tcPr>
            <w:tcW w:type="dxa" w:w="2948"/>
            <w:vAlign w:val="center"/>
            <w:tcMar>
              <w:top w:w="80" w:type="dxa"/>
              <w:start w:w="80" w:type="dxa"/>
              <w:bottom w:w="80" w:type="dxa"/>
              <w:end w:w="80" w:type="dxa"/>
            </w:tcMar>
            <w:shd w:fill="EAF2F8"/>
          </w:tcPr>
          <w:p>
            <w:r/>
            <w:r>
              <w:rPr>
                <w:rFonts w:ascii="Arial" w:hAnsi="Arial"/>
                <w:b/>
                <w:sz w:val="18"/>
              </w:rPr>
              <w:t>Sede legale</w:t>
            </w:r>
          </w:p>
        </w:tc>
        <w:tc>
          <w:tcPr>
            <w:tcW w:type="dxa" w:w="6406"/>
            <w:vAlign w:val="center"/>
            <w:tcMar>
              <w:top w:w="80" w:type="dxa"/>
              <w:start w:w="80" w:type="dxa"/>
              <w:bottom w:w="80" w:type="dxa"/>
              <w:end w:w="80" w:type="dxa"/>
            </w:tcMar>
            <w:shd w:fill="F7F7F7"/>
          </w:tcPr>
          <w:p>
            <w:r/>
            <w:r>
              <w:rPr>
                <w:rFonts w:ascii="Arial" w:hAnsi="Arial"/>
                <w:b w:val="0"/>
                <w:sz w:val="18"/>
              </w:rPr>
              <w:t>[COMPILARE]</w:t>
            </w:r>
          </w:p>
        </w:tc>
      </w:tr>
      <w:tr>
        <w:tc>
          <w:tcPr>
            <w:tcW w:type="dxa" w:w="2948"/>
            <w:vAlign w:val="center"/>
            <w:tcMar>
              <w:top w:w="80" w:type="dxa"/>
              <w:start w:w="80" w:type="dxa"/>
              <w:bottom w:w="80" w:type="dxa"/>
              <w:end w:w="80" w:type="dxa"/>
            </w:tcMar>
            <w:shd w:fill="EAF2F8"/>
          </w:tcPr>
          <w:p>
            <w:r/>
            <w:r>
              <w:rPr>
                <w:rFonts w:ascii="Arial" w:hAnsi="Arial"/>
                <w:b/>
                <w:sz w:val="18"/>
              </w:rPr>
              <w:t>Sede operativa, se diversa</w:t>
            </w:r>
          </w:p>
        </w:tc>
        <w:tc>
          <w:tcPr>
            <w:tcW w:type="dxa" w:w="6406"/>
            <w:vAlign w:val="center"/>
            <w:tcMar>
              <w:top w:w="80" w:type="dxa"/>
              <w:start w:w="80" w:type="dxa"/>
              <w:bottom w:w="80" w:type="dxa"/>
              <w:end w:w="80" w:type="dxa"/>
            </w:tcMar>
            <w:shd w:fill="F7F7F7"/>
          </w:tcPr>
          <w:p>
            <w:r/>
            <w:r>
              <w:rPr>
                <w:rFonts w:ascii="Arial" w:hAnsi="Arial"/>
                <w:b w:val="0"/>
                <w:sz w:val="18"/>
              </w:rPr>
              <w:t>[COMPILARE]</w:t>
            </w:r>
          </w:p>
        </w:tc>
      </w:tr>
      <w:tr>
        <w:tc>
          <w:tcPr>
            <w:tcW w:type="dxa" w:w="2948"/>
            <w:vAlign w:val="center"/>
            <w:tcMar>
              <w:top w:w="80" w:type="dxa"/>
              <w:start w:w="80" w:type="dxa"/>
              <w:bottom w:w="80" w:type="dxa"/>
              <w:end w:w="80" w:type="dxa"/>
            </w:tcMar>
            <w:shd w:fill="EAF2F8"/>
          </w:tcPr>
          <w:p>
            <w:r/>
            <w:r>
              <w:rPr>
                <w:rFonts w:ascii="Arial" w:hAnsi="Arial"/>
                <w:b/>
                <w:sz w:val="18"/>
              </w:rPr>
              <w:t>Telefono</w:t>
            </w:r>
          </w:p>
        </w:tc>
        <w:tc>
          <w:tcPr>
            <w:tcW w:type="dxa" w:w="6406"/>
            <w:vAlign w:val="center"/>
            <w:tcMar>
              <w:top w:w="80" w:type="dxa"/>
              <w:start w:w="80" w:type="dxa"/>
              <w:bottom w:w="80" w:type="dxa"/>
              <w:end w:w="80" w:type="dxa"/>
            </w:tcMar>
            <w:shd w:fill="F7F7F7"/>
          </w:tcPr>
          <w:p>
            <w:r/>
            <w:r>
              <w:rPr>
                <w:rFonts w:ascii="Arial" w:hAnsi="Arial"/>
                <w:b w:val="0"/>
                <w:sz w:val="18"/>
              </w:rPr>
              <w:t>[COMPILARE]</w:t>
            </w:r>
          </w:p>
        </w:tc>
      </w:tr>
      <w:tr>
        <w:tc>
          <w:tcPr>
            <w:tcW w:type="dxa" w:w="2948"/>
            <w:vAlign w:val="center"/>
            <w:tcMar>
              <w:top w:w="80" w:type="dxa"/>
              <w:start w:w="80" w:type="dxa"/>
              <w:bottom w:w="80" w:type="dxa"/>
              <w:end w:w="80" w:type="dxa"/>
            </w:tcMar>
            <w:shd w:fill="EAF2F8"/>
          </w:tcPr>
          <w:p>
            <w:r/>
            <w:r>
              <w:rPr>
                <w:rFonts w:ascii="Arial" w:hAnsi="Arial"/>
                <w:b/>
                <w:sz w:val="18"/>
              </w:rPr>
              <w:t>PEO</w:t>
            </w:r>
          </w:p>
        </w:tc>
        <w:tc>
          <w:tcPr>
            <w:tcW w:type="dxa" w:w="6406"/>
            <w:vAlign w:val="center"/>
            <w:tcMar>
              <w:top w:w="80" w:type="dxa"/>
              <w:start w:w="80" w:type="dxa"/>
              <w:bottom w:w="80" w:type="dxa"/>
              <w:end w:w="80" w:type="dxa"/>
            </w:tcMar>
            <w:shd w:fill="F7F7F7"/>
          </w:tcPr>
          <w:p>
            <w:r/>
            <w:r>
              <w:rPr>
                <w:rFonts w:ascii="Arial" w:hAnsi="Arial"/>
                <w:b w:val="0"/>
                <w:sz w:val="18"/>
              </w:rPr>
              <w:t>[COMPILARE]</w:t>
            </w:r>
          </w:p>
        </w:tc>
      </w:tr>
      <w:tr>
        <w:tc>
          <w:tcPr>
            <w:tcW w:type="dxa" w:w="2948"/>
            <w:vAlign w:val="center"/>
            <w:tcMar>
              <w:top w:w="80" w:type="dxa"/>
              <w:start w:w="80" w:type="dxa"/>
              <w:bottom w:w="80" w:type="dxa"/>
              <w:end w:w="80" w:type="dxa"/>
            </w:tcMar>
            <w:shd w:fill="EAF2F8"/>
          </w:tcPr>
          <w:p>
            <w:r/>
            <w:r>
              <w:rPr>
                <w:rFonts w:ascii="Arial" w:hAnsi="Arial"/>
                <w:b/>
                <w:sz w:val="18"/>
              </w:rPr>
              <w:t>PEC</w:t>
            </w:r>
          </w:p>
        </w:tc>
        <w:tc>
          <w:tcPr>
            <w:tcW w:type="dxa" w:w="6406"/>
            <w:vAlign w:val="center"/>
            <w:tcMar>
              <w:top w:w="80" w:type="dxa"/>
              <w:start w:w="80" w:type="dxa"/>
              <w:bottom w:w="80" w:type="dxa"/>
              <w:end w:w="80" w:type="dxa"/>
            </w:tcMar>
            <w:shd w:fill="F7F7F7"/>
          </w:tcPr>
          <w:p>
            <w:r/>
            <w:r>
              <w:rPr>
                <w:rFonts w:ascii="Arial" w:hAnsi="Arial"/>
                <w:b w:val="0"/>
                <w:sz w:val="18"/>
              </w:rPr>
              <w:t>[COMPILARE]</w:t>
            </w:r>
          </w:p>
        </w:tc>
      </w:tr>
      <w:tr>
        <w:tc>
          <w:tcPr>
            <w:tcW w:type="dxa" w:w="2948"/>
            <w:vAlign w:val="center"/>
            <w:tcMar>
              <w:top w:w="80" w:type="dxa"/>
              <w:start w:w="80" w:type="dxa"/>
              <w:bottom w:w="80" w:type="dxa"/>
              <w:end w:w="80" w:type="dxa"/>
            </w:tcMar>
            <w:shd w:fill="EAF2F8"/>
          </w:tcPr>
          <w:p>
            <w:r/>
            <w:r>
              <w:rPr>
                <w:rFonts w:ascii="Arial" w:hAnsi="Arial"/>
                <w:b/>
                <w:sz w:val="18"/>
              </w:rPr>
              <w:t>Referente per la procedura</w:t>
            </w:r>
          </w:p>
        </w:tc>
        <w:tc>
          <w:tcPr>
            <w:tcW w:type="dxa" w:w="6406"/>
            <w:vAlign w:val="center"/>
            <w:tcMar>
              <w:top w:w="80" w:type="dxa"/>
              <w:start w:w="80" w:type="dxa"/>
              <w:bottom w:w="80" w:type="dxa"/>
              <w:end w:w="80" w:type="dxa"/>
            </w:tcMar>
            <w:shd w:fill="F7F7F7"/>
          </w:tcPr>
          <w:p>
            <w:r/>
            <w:r>
              <w:rPr>
                <w:rFonts w:ascii="Arial" w:hAnsi="Arial"/>
                <w:b w:val="0"/>
                <w:sz w:val="18"/>
              </w:rPr>
              <w:t>[COMPILARE]</w:t>
            </w:r>
          </w:p>
        </w:tc>
      </w:tr>
    </w:tbl>
    <w:p>
      <w:pPr>
        <w:pStyle w:val="Heading1"/>
        <w:jc w:val="center"/>
      </w:pPr>
      <w:r>
        <w:t>CHIEDE</w:t>
      </w:r>
    </w:p>
    <w:p>
      <w:r>
        <w:t>di essere ammesso alla manifestazione di interesse e alla consultazione preliminare del mercato per la fornitura di dispositivi digitali e licenze software prevista dal progetto 10.8.6A-FDRPOC-EM-2026-1 “Dispositivi digitali”.</w:t>
      </w:r>
    </w:p>
    <w:p>
      <w:pPr>
        <w:pStyle w:val="Heading2"/>
      </w:pPr>
      <w:r>
        <w:t>Forma di partecipazione</w:t>
      </w:r>
    </w:p>
    <w:p>
      <w:r>
        <w:t>☐ operatore economico singolo;</w:t>
      </w:r>
    </w:p>
    <w:p>
      <w:r>
        <w:t>☐ raggruppamento temporaneo / consorzio ordinario / GEIE, costituito o costituendo;</w:t>
      </w:r>
    </w:p>
    <w:p>
      <w:r>
        <w:t>☐ consorzio di cui all’art. 65 del D.Lgs. 36/2023;</w:t>
      </w:r>
    </w:p>
    <w:p>
      <w:r>
        <w:t>☐ rete di imprese;</w:t>
      </w:r>
    </w:p>
    <w:p>
      <w:r>
        <w:t>☐ altra forma ammessa dalla normativa: ________________________________________________.</w:t>
      </w:r>
    </w:p>
    <w:p>
      <w:pPr>
        <w:pStyle w:val="Heading2"/>
      </w:pPr>
      <w:r>
        <w:t>Posizione rispetto ai precedenti affidamenti</w:t>
      </w:r>
    </w:p>
    <w:p>
      <w:r>
        <w:t>☐ l’operatore non è contraente uscente per affidamenti appartenenti allo stesso settore merceologico;</w:t>
      </w:r>
    </w:p>
    <w:p>
      <w:r>
        <w:t>☐ l’operatore è contraente uscente e dichiara i precedenti rapporti contrattuali di seguito indicati: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  <w:tcMar>
              <w:top w:w="80" w:type="dxa"/>
              <w:start w:w="80" w:type="dxa"/>
              <w:bottom w:w="80" w:type="dxa"/>
              <w:end w:w="80" w:type="dxa"/>
            </w:tcMar>
            <w:shd w:fill="D9EAF7"/>
          </w:tcPr>
          <w:p>
            <w:r/>
            <w:r>
              <w:rPr>
                <w:rFonts w:ascii="Arial" w:hAnsi="Arial"/>
                <w:b/>
                <w:sz w:val="16"/>
              </w:rPr>
              <w:t>Oggetto</w:t>
            </w:r>
          </w:p>
        </w:tc>
        <w:tc>
          <w:tcPr>
            <w:tcW w:type="dxa" w:w="2551"/>
            <w:vAlign w:val="center"/>
            <w:tcMar>
              <w:top w:w="80" w:type="dxa"/>
              <w:start w:w="80" w:type="dxa"/>
              <w:bottom w:w="80" w:type="dxa"/>
              <w:end w:w="80" w:type="dxa"/>
            </w:tcMar>
            <w:shd w:fill="D9EAF7"/>
          </w:tcPr>
          <w:p>
            <w:r/>
            <w:r>
              <w:rPr>
                <w:rFonts w:ascii="Arial" w:hAnsi="Arial"/>
                <w:b/>
                <w:sz w:val="16"/>
              </w:rPr>
              <w:t>Importo</w:t>
            </w:r>
          </w:p>
        </w:tc>
        <w:tc>
          <w:tcPr>
            <w:tcW w:type="dxa" w:w="2551"/>
            <w:vAlign w:val="center"/>
            <w:tcMar>
              <w:top w:w="80" w:type="dxa"/>
              <w:start w:w="80" w:type="dxa"/>
              <w:bottom w:w="80" w:type="dxa"/>
              <w:end w:w="80" w:type="dxa"/>
            </w:tcMar>
            <w:shd w:fill="D9EAF7"/>
          </w:tcPr>
          <w:p>
            <w:r/>
            <w:r>
              <w:rPr>
                <w:rFonts w:ascii="Arial" w:hAnsi="Arial"/>
                <w:b/>
                <w:sz w:val="16"/>
              </w:rPr>
              <w:t>Periodo</w:t>
            </w:r>
          </w:p>
        </w:tc>
        <w:tc>
          <w:tcPr>
            <w:tcW w:type="dxa" w:w="2551"/>
            <w:vAlign w:val="center"/>
            <w:tcMar>
              <w:top w:w="80" w:type="dxa"/>
              <w:start w:w="80" w:type="dxa"/>
              <w:bottom w:w="80" w:type="dxa"/>
              <w:end w:w="80" w:type="dxa"/>
            </w:tcMar>
            <w:shd w:fill="D9EAF7"/>
          </w:tcPr>
          <w:p>
            <w:r/>
            <w:r>
              <w:rPr>
                <w:rFonts w:ascii="Arial" w:hAnsi="Arial"/>
                <w:b/>
                <w:sz w:val="16"/>
              </w:rPr>
              <w:t>Esito / regolare esecuzione</w:t>
            </w:r>
          </w:p>
        </w:tc>
      </w:tr>
      <w:tr>
        <w:tc>
          <w:tcPr>
            <w:tcW w:type="dxa" w:w="2551"/>
            <w:vAlign w:val="center"/>
            <w:tcMar>
              <w:top w:w="80" w:type="dxa"/>
              <w:start w:w="80" w:type="dxa"/>
              <w:bottom w:w="80" w:type="dxa"/>
              <w:end w:w="80" w:type="dxa"/>
            </w:tcMar>
            <w:shd w:fill="F7F7F7"/>
          </w:tcPr>
          <w:p>
            <w:r/>
            <w:r>
              <w:rPr>
                <w:rFonts w:ascii="Arial" w:hAnsi="Arial"/>
                <w:b w:val="0"/>
                <w:sz w:val="16"/>
              </w:rPr>
              <w:t>[COMPILARE]</w:t>
            </w:r>
          </w:p>
        </w:tc>
        <w:tc>
          <w:tcPr>
            <w:tcW w:type="dxa" w:w="2551"/>
            <w:vAlign w:val="center"/>
            <w:tcMar>
              <w:top w:w="80" w:type="dxa"/>
              <w:start w:w="80" w:type="dxa"/>
              <w:bottom w:w="80" w:type="dxa"/>
              <w:end w:w="80" w:type="dxa"/>
            </w:tcMar>
            <w:shd w:fill="F7F7F7"/>
          </w:tcPr>
          <w:p>
            <w:r/>
            <w:r>
              <w:rPr>
                <w:rFonts w:ascii="Arial" w:hAnsi="Arial"/>
                <w:b w:val="0"/>
                <w:sz w:val="16"/>
              </w:rPr>
              <w:t>[COMPILARE]</w:t>
            </w:r>
          </w:p>
        </w:tc>
        <w:tc>
          <w:tcPr>
            <w:tcW w:type="dxa" w:w="2551"/>
            <w:vAlign w:val="center"/>
            <w:tcMar>
              <w:top w:w="80" w:type="dxa"/>
              <w:start w:w="80" w:type="dxa"/>
              <w:bottom w:w="80" w:type="dxa"/>
              <w:end w:w="80" w:type="dxa"/>
            </w:tcMar>
            <w:shd w:fill="F7F7F7"/>
          </w:tcPr>
          <w:p>
            <w:r/>
            <w:r>
              <w:rPr>
                <w:rFonts w:ascii="Arial" w:hAnsi="Arial"/>
                <w:b w:val="0"/>
                <w:sz w:val="16"/>
              </w:rPr>
              <w:t>[COMPILARE]</w:t>
            </w:r>
          </w:p>
        </w:tc>
        <w:tc>
          <w:tcPr>
            <w:tcW w:type="dxa" w:w="2551"/>
            <w:vAlign w:val="center"/>
            <w:tcMar>
              <w:top w:w="80" w:type="dxa"/>
              <w:start w:w="80" w:type="dxa"/>
              <w:bottom w:w="80" w:type="dxa"/>
              <w:end w:w="80" w:type="dxa"/>
            </w:tcMar>
            <w:shd w:fill="F7F7F7"/>
          </w:tcPr>
          <w:p>
            <w:r/>
            <w:r>
              <w:rPr>
                <w:rFonts w:ascii="Arial" w:hAnsi="Arial"/>
                <w:b w:val="0"/>
                <w:sz w:val="16"/>
              </w:rPr>
              <w:t>[COMPILARE]</w:t>
            </w:r>
          </w:p>
        </w:tc>
      </w:tr>
      <w:tr>
        <w:tc>
          <w:tcPr>
            <w:tcW w:type="dxa" w:w="2551"/>
            <w:vAlign w:val="center"/>
            <w:tcMar>
              <w:top w:w="80" w:type="dxa"/>
              <w:start w:w="80" w:type="dxa"/>
              <w:bottom w:w="80" w:type="dxa"/>
              <w:end w:w="80" w:type="dxa"/>
            </w:tcMar>
            <w:shd w:fill="F7F7F7"/>
          </w:tcPr>
          <w:p>
            <w:r/>
            <w:r>
              <w:rPr>
                <w:rFonts w:ascii="Arial" w:hAnsi="Arial"/>
                <w:b w:val="0"/>
                <w:sz w:val="16"/>
              </w:rPr>
              <w:t>[COMPILARE]</w:t>
            </w:r>
          </w:p>
        </w:tc>
        <w:tc>
          <w:tcPr>
            <w:tcW w:type="dxa" w:w="2551"/>
            <w:vAlign w:val="center"/>
            <w:tcMar>
              <w:top w:w="80" w:type="dxa"/>
              <w:start w:w="80" w:type="dxa"/>
              <w:bottom w:w="80" w:type="dxa"/>
              <w:end w:w="80" w:type="dxa"/>
            </w:tcMar>
            <w:shd w:fill="F7F7F7"/>
          </w:tcPr>
          <w:p>
            <w:r/>
            <w:r>
              <w:rPr>
                <w:rFonts w:ascii="Arial" w:hAnsi="Arial"/>
                <w:b w:val="0"/>
                <w:sz w:val="16"/>
              </w:rPr>
              <w:t>[COMPILARE]</w:t>
            </w:r>
          </w:p>
        </w:tc>
        <w:tc>
          <w:tcPr>
            <w:tcW w:type="dxa" w:w="2551"/>
            <w:vAlign w:val="center"/>
            <w:tcMar>
              <w:top w:w="80" w:type="dxa"/>
              <w:start w:w="80" w:type="dxa"/>
              <w:bottom w:w="80" w:type="dxa"/>
              <w:end w:w="80" w:type="dxa"/>
            </w:tcMar>
            <w:shd w:fill="F7F7F7"/>
          </w:tcPr>
          <w:p>
            <w:r/>
            <w:r>
              <w:rPr>
                <w:rFonts w:ascii="Arial" w:hAnsi="Arial"/>
                <w:b w:val="0"/>
                <w:sz w:val="16"/>
              </w:rPr>
              <w:t>[COMPILARE]</w:t>
            </w:r>
          </w:p>
        </w:tc>
        <w:tc>
          <w:tcPr>
            <w:tcW w:type="dxa" w:w="2551"/>
            <w:vAlign w:val="center"/>
            <w:tcMar>
              <w:top w:w="80" w:type="dxa"/>
              <w:start w:w="80" w:type="dxa"/>
              <w:bottom w:w="80" w:type="dxa"/>
              <w:end w:w="80" w:type="dxa"/>
            </w:tcMar>
            <w:shd w:fill="F7F7F7"/>
          </w:tcPr>
          <w:p>
            <w:r/>
            <w:r>
              <w:rPr>
                <w:rFonts w:ascii="Arial" w:hAnsi="Arial"/>
                <w:b w:val="0"/>
                <w:sz w:val="16"/>
              </w:rPr>
              <w:t>[COMPILARE]</w:t>
            </w:r>
          </w:p>
        </w:tc>
      </w:tr>
    </w:tbl>
    <w:p>
      <w:pPr>
        <w:pStyle w:val="Heading1"/>
        <w:jc w:val="center"/>
      </w:pPr>
      <w:r>
        <w:t>DICHIARA</w:t>
      </w:r>
    </w:p>
    <w:p>
      <w:r>
        <w:t>• di aver preso visione dell’avviso e dell’Allegato 1 - Fabbisogno tecnico indicativo e di accettarne integralmente le condizioni;</w:t>
      </w:r>
    </w:p>
    <w:p>
      <w:r>
        <w:t>• di essere consapevole che l’indagine ha carattere esplorativo, non costituisce gara, non determina graduatorie o diritti all’affidamento e non vincola l’Istituzione scolastica;</w:t>
      </w:r>
    </w:p>
    <w:p>
      <w:r>
        <w:t>• di essere disponibile a presentare un preventivo tecnico-economico analitico e la documentazione tecnica necessaria;</w:t>
      </w:r>
    </w:p>
    <w:p>
      <w:r>
        <w:t>• di autorizzare l’Istituzione scolastica a richiedere chiarimenti e integrazioni documentali nei limiti consentiti;</w:t>
      </w:r>
    </w:p>
    <w:p>
      <w:r>
        <w:t>• di impegnarsi a comunicare tempestivamente ogni variazione dei dati dichiarati.</w:t>
      </w:r>
    </w:p>
    <w:p>
      <w:pPr>
        <w:pStyle w:val="Heading2"/>
      </w:pPr>
      <w:r>
        <w:t>Documenti allegati</w:t>
      </w:r>
    </w:p>
    <w:p>
      <w:r>
        <w:t>☐ Dichiarazione sostitutiva sul possesso dei requisiti;</w:t>
      </w:r>
    </w:p>
    <w:p>
      <w:r>
        <w:t>☐ Preventivo tecnico-economico analitico;</w:t>
      </w:r>
    </w:p>
    <w:p>
      <w:r>
        <w:t>☐ Schede tecniche e, ove occorra, relazione di equivalenza;</w:t>
      </w:r>
    </w:p>
    <w:p>
      <w:r>
        <w:t>☐ Dichiarazione di abilitazione al MEPA / impegno all’abilitazione;</w:t>
      </w:r>
    </w:p>
    <w:p>
      <w:r>
        <w:t>☐ Procura del sottoscrittore, se necessaria;</w:t>
      </w:r>
    </w:p>
    <w:p>
      <w:r>
        <w:t>☐ Altro: ________________________________________________________________________.</w:t>
      </w:r>
    </w:p>
    <w:p>
      <w:pPr>
        <w:spacing w:before="120"/>
      </w:pPr>
      <w:r>
        <w:t>Il sottoscritto dichiara di aver preso visione dell’informativa sul trattamento dei dati personali contenuta nell’avviso e autorizza il trattamento dei dati esclusivamente per le finalità connesse alla procedura.</w:t>
      </w:r>
    </w:p>
    <w:p/>
    <w:p>
      <w:pPr>
        <w:jc w:val="right"/>
      </w:pPr>
      <w:r>
        <w:rPr>
          <w:rFonts w:ascii="Arial" w:hAnsi="Arial"/>
          <w:sz w:val="18"/>
        </w:rPr>
        <w:t>Luogo e data: ______________________________</w:t>
        <w:br/>
        <w:br/>
        <w:t>Il legale rappresentante</w:t>
        <w:br/>
        <w:t>________________________________________</w:t>
        <w:br/>
        <w:t>Firma digitale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680" w:right="850" w:bottom="737" w:left="850" w:header="227" w:footer="34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sz w:val="15"/>
      </w:rPr>
      <w:t>Progetto 10.8.6A-FDRPOC-EM-2026-1 - CUP J34D26000940007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>
      <w:drawing>
        <wp:inline xmlns:a="http://schemas.openxmlformats.org/drawingml/2006/main" xmlns:pic="http://schemas.openxmlformats.org/drawingml/2006/picture">
          <wp:extent cx="6372000" cy="1039049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image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72000" cy="1039049"/>
                  </a:xfrm>
                  <a:prstGeom prst="rect"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 w:line="252" w:lineRule="auto"/>
    </w:pPr>
    <w:rPr>
      <w:rFonts w:ascii="Arial" w:hAnsi="Arial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sz w:val="2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/>
      <w:b/>
      <w:spacing w:val="5"/>
      <w:kern w:val="28"/>
      <w:sz w:val="3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FormLabel">
    <w:name w:val="Form Label"/>
    <w:pPr>
      <w:spacing w:after="20"/>
    </w:pPr>
    <w:rPr>
      <w:rFonts w:ascii="Arial" w:hAnsi="Arial"/>
      <w:b/>
      <w:sz w:val="17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