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5C9F" w14:textId="77777777" w:rsidR="0094781B" w:rsidRPr="009C340D" w:rsidRDefault="004E6950">
      <w:pPr>
        <w:jc w:val="center"/>
        <w:rPr>
          <w:lang w:val="it-IT"/>
        </w:rPr>
      </w:pPr>
      <w:r w:rsidRPr="009C340D">
        <w:rPr>
          <w:b/>
          <w:sz w:val="28"/>
          <w:lang w:val="it-IT"/>
        </w:rPr>
        <w:t>ALLEGATO C - PREVENTIVO TECNICO-ECONOMICO ANALITICO</w:t>
      </w:r>
    </w:p>
    <w:p w14:paraId="256432B4" w14:textId="77777777" w:rsidR="0094781B" w:rsidRPr="009C340D" w:rsidRDefault="004E6950">
      <w:pPr>
        <w:jc w:val="center"/>
        <w:rPr>
          <w:lang w:val="it-IT"/>
        </w:rPr>
      </w:pPr>
      <w:r w:rsidRPr="009C340D">
        <w:rPr>
          <w:i/>
          <w:lang w:val="it-IT"/>
        </w:rPr>
        <w:t>Documento esplorativo non vincolante fino all’eventuale successiva Trattativa Diretta</w:t>
      </w:r>
    </w:p>
    <w:p w14:paraId="0FF9EF72" w14:textId="77777777" w:rsidR="0094781B" w:rsidRPr="009C340D" w:rsidRDefault="0094781B">
      <w:pPr>
        <w:spacing w:after="0"/>
        <w:rPr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10205"/>
      </w:tblGrid>
      <w:tr w:rsidR="0094781B" w14:paraId="10ACA073" w14:textId="77777777">
        <w:trPr>
          <w:jc w:val="center"/>
        </w:trPr>
        <w:tc>
          <w:tcPr>
            <w:tcW w:w="283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3A9E8" w14:textId="77777777" w:rsidR="0094781B" w:rsidRDefault="004E6950">
            <w:proofErr w:type="spellStart"/>
            <w:r>
              <w:rPr>
                <w:b/>
                <w:sz w:val="17"/>
              </w:rPr>
              <w:t>Codice</w:t>
            </w:r>
            <w:proofErr w:type="spell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b/>
                <w:sz w:val="17"/>
              </w:rPr>
              <w:t>progetto</w:t>
            </w:r>
            <w:proofErr w:type="spellEnd"/>
          </w:p>
        </w:tc>
        <w:tc>
          <w:tcPr>
            <w:tcW w:w="10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9D351" w14:textId="77777777" w:rsidR="0094781B" w:rsidRDefault="004E6950">
            <w:r>
              <w:rPr>
                <w:sz w:val="17"/>
              </w:rPr>
              <w:t>10.8.6A-FDRPOC-EM-2026-1</w:t>
            </w:r>
          </w:p>
        </w:tc>
      </w:tr>
      <w:tr w:rsidR="0094781B" w14:paraId="342A9306" w14:textId="77777777">
        <w:trPr>
          <w:jc w:val="center"/>
        </w:trPr>
        <w:tc>
          <w:tcPr>
            <w:tcW w:w="283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413F9" w14:textId="77777777" w:rsidR="0094781B" w:rsidRDefault="004E6950">
            <w:r>
              <w:rPr>
                <w:b/>
                <w:sz w:val="17"/>
              </w:rPr>
              <w:t>CUP</w:t>
            </w:r>
          </w:p>
        </w:tc>
        <w:tc>
          <w:tcPr>
            <w:tcW w:w="10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F1A23" w14:textId="77777777" w:rsidR="0094781B" w:rsidRDefault="004E6950">
            <w:r>
              <w:rPr>
                <w:sz w:val="17"/>
              </w:rPr>
              <w:t>J34D26000940007</w:t>
            </w:r>
          </w:p>
        </w:tc>
      </w:tr>
      <w:tr w:rsidR="0094781B" w14:paraId="66FA4749" w14:textId="77777777">
        <w:trPr>
          <w:jc w:val="center"/>
        </w:trPr>
        <w:tc>
          <w:tcPr>
            <w:tcW w:w="283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70CA4" w14:textId="77777777" w:rsidR="0094781B" w:rsidRDefault="004E6950">
            <w:r>
              <w:rPr>
                <w:b/>
                <w:sz w:val="17"/>
              </w:rPr>
              <w:t>Titolo</w:t>
            </w:r>
          </w:p>
        </w:tc>
        <w:tc>
          <w:tcPr>
            <w:tcW w:w="10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CEA04" w14:textId="77777777" w:rsidR="0094781B" w:rsidRDefault="004E6950">
            <w:r>
              <w:rPr>
                <w:sz w:val="17"/>
              </w:rPr>
              <w:t>Dispositivi digitali</w:t>
            </w:r>
          </w:p>
        </w:tc>
      </w:tr>
    </w:tbl>
    <w:p w14:paraId="2A8D9F53" w14:textId="77777777" w:rsidR="0094781B" w:rsidRDefault="0094781B">
      <w:pPr>
        <w:spacing w:after="0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10772"/>
      </w:tblGrid>
      <w:tr w:rsidR="0094781B" w14:paraId="691AB15D" w14:textId="77777777">
        <w:trPr>
          <w:jc w:val="center"/>
        </w:trPr>
        <w:tc>
          <w:tcPr>
            <w:tcW w:w="283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0AE5" w14:textId="77777777" w:rsidR="0094781B" w:rsidRDefault="004E6950">
            <w:r>
              <w:rPr>
                <w:b/>
                <w:sz w:val="16"/>
              </w:rPr>
              <w:t xml:space="preserve">Operatore </w:t>
            </w:r>
            <w:r>
              <w:rPr>
                <w:b/>
                <w:sz w:val="16"/>
              </w:rPr>
              <w:t>economico</w:t>
            </w:r>
          </w:p>
        </w:tc>
        <w:tc>
          <w:tcPr>
            <w:tcW w:w="10772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CC191" w14:textId="77777777" w:rsidR="0094781B" w:rsidRDefault="004E6950">
            <w:r>
              <w:rPr>
                <w:sz w:val="16"/>
              </w:rPr>
              <w:t>[COMPILARE]</w:t>
            </w:r>
          </w:p>
        </w:tc>
      </w:tr>
      <w:tr w:rsidR="0094781B" w14:paraId="379532C6" w14:textId="77777777">
        <w:trPr>
          <w:jc w:val="center"/>
        </w:trPr>
        <w:tc>
          <w:tcPr>
            <w:tcW w:w="283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326E2" w14:textId="77777777" w:rsidR="0094781B" w:rsidRDefault="004E6950">
            <w:r>
              <w:rPr>
                <w:b/>
                <w:sz w:val="16"/>
              </w:rPr>
              <w:t>Partita IVA / Codice fiscale</w:t>
            </w:r>
          </w:p>
        </w:tc>
        <w:tc>
          <w:tcPr>
            <w:tcW w:w="10772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78DBC" w14:textId="77777777" w:rsidR="0094781B" w:rsidRDefault="004E6950">
            <w:r>
              <w:rPr>
                <w:sz w:val="16"/>
              </w:rPr>
              <w:t>[COMPILARE]</w:t>
            </w:r>
          </w:p>
        </w:tc>
      </w:tr>
      <w:tr w:rsidR="0094781B" w14:paraId="13141DD5" w14:textId="77777777">
        <w:trPr>
          <w:jc w:val="center"/>
        </w:trPr>
        <w:tc>
          <w:tcPr>
            <w:tcW w:w="283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9A8B9" w14:textId="77777777" w:rsidR="0094781B" w:rsidRDefault="004E6950">
            <w:r>
              <w:rPr>
                <w:b/>
                <w:sz w:val="16"/>
              </w:rPr>
              <w:t>Referente / contatti</w:t>
            </w:r>
          </w:p>
        </w:tc>
        <w:tc>
          <w:tcPr>
            <w:tcW w:w="10772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AB665" w14:textId="77777777" w:rsidR="0094781B" w:rsidRDefault="004E6950">
            <w:r>
              <w:rPr>
                <w:sz w:val="16"/>
              </w:rPr>
              <w:t>[COMPILARE]</w:t>
            </w:r>
          </w:p>
        </w:tc>
      </w:tr>
      <w:tr w:rsidR="0094781B" w14:paraId="3981C92E" w14:textId="77777777">
        <w:trPr>
          <w:jc w:val="center"/>
        </w:trPr>
        <w:tc>
          <w:tcPr>
            <w:tcW w:w="283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91F64" w14:textId="77777777" w:rsidR="0094781B" w:rsidRDefault="004E6950">
            <w:r>
              <w:rPr>
                <w:b/>
                <w:sz w:val="16"/>
              </w:rPr>
              <w:t>Data del preventivo</w:t>
            </w:r>
          </w:p>
        </w:tc>
        <w:tc>
          <w:tcPr>
            <w:tcW w:w="10772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5FCD9" w14:textId="77777777" w:rsidR="0094781B" w:rsidRDefault="004E6950">
            <w:r>
              <w:rPr>
                <w:sz w:val="16"/>
              </w:rPr>
              <w:t>[COMPILARE]</w:t>
            </w:r>
          </w:p>
        </w:tc>
      </w:tr>
      <w:tr w:rsidR="0094781B" w:rsidRPr="009C340D" w14:paraId="2E912653" w14:textId="77777777">
        <w:trPr>
          <w:jc w:val="center"/>
        </w:trPr>
        <w:tc>
          <w:tcPr>
            <w:tcW w:w="283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FB3F7" w14:textId="77777777" w:rsidR="0094781B" w:rsidRDefault="004E6950">
            <w:r>
              <w:rPr>
                <w:b/>
                <w:sz w:val="16"/>
              </w:rPr>
              <w:t>Validità del preventivo</w:t>
            </w:r>
          </w:p>
        </w:tc>
        <w:tc>
          <w:tcPr>
            <w:tcW w:w="10772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7E4CB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6"/>
                <w:lang w:val="it-IT"/>
              </w:rPr>
              <w:t>________ giorni dalla data di emissione</w:t>
            </w:r>
          </w:p>
        </w:tc>
      </w:tr>
    </w:tbl>
    <w:p w14:paraId="11780B2F" w14:textId="77777777" w:rsidR="0094781B" w:rsidRPr="009C340D" w:rsidRDefault="004E6950">
      <w:pPr>
        <w:rPr>
          <w:lang w:val="it-IT"/>
        </w:rPr>
      </w:pPr>
      <w:r w:rsidRPr="009C340D">
        <w:rPr>
          <w:b/>
          <w:lang w:val="it-IT"/>
        </w:rPr>
        <w:t xml:space="preserve">AVVERTENZE: </w:t>
      </w:r>
      <w:r w:rsidRPr="009C340D">
        <w:rPr>
          <w:lang w:val="it-IT"/>
        </w:rPr>
        <w:t xml:space="preserve">le quantità sono stimate e potranno </w:t>
      </w:r>
      <w:r w:rsidRPr="009C340D">
        <w:rPr>
          <w:lang w:val="it-IT"/>
        </w:rPr>
        <w:t>essere rimodulate, in aumento o in diminuzione, in funzione dei prezzi offerti e delle adesioni pervenute, nel rispetto del tetto massimo di spesa di € 21.577,50 IVA inclusa. Ogni prodotto equivalente o migliorativo deve essere accompagnato da documentazio</w:t>
      </w:r>
      <w:r w:rsidRPr="009C340D">
        <w:rPr>
          <w:lang w:val="it-IT"/>
        </w:rPr>
        <w:t>ne tecnica idonea. Il preventivo deve comprendere consegna, imballaggio, trasporto, configurazione e servizi indicati, salvo diversa specificazione.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4422"/>
        <w:gridCol w:w="2721"/>
        <w:gridCol w:w="850"/>
        <w:gridCol w:w="1531"/>
        <w:gridCol w:w="1531"/>
        <w:gridCol w:w="794"/>
        <w:gridCol w:w="1531"/>
      </w:tblGrid>
      <w:tr w:rsidR="0094781B" w14:paraId="24994668" w14:textId="77777777">
        <w:trPr>
          <w:tblHeader/>
          <w:jc w:val="center"/>
        </w:trPr>
        <w:tc>
          <w:tcPr>
            <w:tcW w:w="454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1B30F" w14:textId="77777777" w:rsidR="0094781B" w:rsidRDefault="004E6950">
            <w:pPr>
              <w:jc w:val="center"/>
            </w:pPr>
            <w:r>
              <w:rPr>
                <w:b/>
                <w:sz w:val="14"/>
              </w:rPr>
              <w:t>N.</w:t>
            </w:r>
          </w:p>
        </w:tc>
        <w:tc>
          <w:tcPr>
            <w:tcW w:w="4422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F2DFF" w14:textId="77777777" w:rsidR="0094781B" w:rsidRDefault="004E6950">
            <w:pPr>
              <w:jc w:val="center"/>
            </w:pPr>
            <w:r>
              <w:rPr>
                <w:b/>
                <w:sz w:val="14"/>
              </w:rPr>
              <w:t>Tipologia / requisiti sintetici</w:t>
            </w:r>
          </w:p>
        </w:tc>
        <w:tc>
          <w:tcPr>
            <w:tcW w:w="2721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490E2" w14:textId="77777777" w:rsidR="0094781B" w:rsidRPr="009C340D" w:rsidRDefault="004E6950">
            <w:pPr>
              <w:jc w:val="center"/>
              <w:rPr>
                <w:lang w:val="it-IT"/>
              </w:rPr>
            </w:pPr>
            <w:r w:rsidRPr="009C340D">
              <w:rPr>
                <w:b/>
                <w:sz w:val="14"/>
                <w:lang w:val="it-IT"/>
              </w:rPr>
              <w:t>Marca, modello e codice prodotto offerto</w:t>
            </w:r>
          </w:p>
        </w:tc>
        <w:tc>
          <w:tcPr>
            <w:tcW w:w="850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73AF8" w14:textId="77777777" w:rsidR="0094781B" w:rsidRDefault="004E6950">
            <w:pPr>
              <w:jc w:val="center"/>
            </w:pPr>
            <w:proofErr w:type="spellStart"/>
            <w:r>
              <w:rPr>
                <w:b/>
                <w:sz w:val="14"/>
              </w:rPr>
              <w:t>Q.tà</w:t>
            </w:r>
            <w:proofErr w:type="spellEnd"/>
            <w:r>
              <w:rPr>
                <w:b/>
                <w:sz w:val="14"/>
              </w:rPr>
              <w:t xml:space="preserve"> </w:t>
            </w:r>
            <w:proofErr w:type="spellStart"/>
            <w:r>
              <w:rPr>
                <w:b/>
                <w:sz w:val="14"/>
              </w:rPr>
              <w:t>stimata</w:t>
            </w:r>
            <w:proofErr w:type="spellEnd"/>
          </w:p>
        </w:tc>
        <w:tc>
          <w:tcPr>
            <w:tcW w:w="1531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E0227" w14:textId="77777777" w:rsidR="0094781B" w:rsidRDefault="004E6950">
            <w:pPr>
              <w:jc w:val="center"/>
            </w:pPr>
            <w:r>
              <w:rPr>
                <w:b/>
                <w:sz w:val="14"/>
              </w:rPr>
              <w:t>Prezzo unitario IV</w:t>
            </w:r>
            <w:r>
              <w:rPr>
                <w:b/>
                <w:sz w:val="14"/>
              </w:rPr>
              <w:t>A escl.</w:t>
            </w:r>
          </w:p>
        </w:tc>
        <w:tc>
          <w:tcPr>
            <w:tcW w:w="1531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565A4" w14:textId="77777777" w:rsidR="0094781B" w:rsidRDefault="004E6950">
            <w:pPr>
              <w:jc w:val="center"/>
            </w:pPr>
            <w:r>
              <w:rPr>
                <w:b/>
                <w:sz w:val="14"/>
              </w:rPr>
              <w:t>Totale IVA escl.</w:t>
            </w:r>
          </w:p>
        </w:tc>
        <w:tc>
          <w:tcPr>
            <w:tcW w:w="794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90564" w14:textId="77777777" w:rsidR="0094781B" w:rsidRDefault="004E6950">
            <w:pPr>
              <w:jc w:val="center"/>
            </w:pPr>
            <w:r>
              <w:rPr>
                <w:b/>
                <w:sz w:val="14"/>
              </w:rPr>
              <w:t>IVA %</w:t>
            </w:r>
          </w:p>
        </w:tc>
        <w:tc>
          <w:tcPr>
            <w:tcW w:w="1531" w:type="dxa"/>
            <w:shd w:val="clear" w:color="auto" w:fill="B8D7E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0ABBE" w14:textId="77777777" w:rsidR="0094781B" w:rsidRDefault="004E6950">
            <w:pPr>
              <w:jc w:val="center"/>
            </w:pPr>
            <w:r>
              <w:rPr>
                <w:b/>
                <w:sz w:val="14"/>
              </w:rPr>
              <w:t>Totale IVA incl.</w:t>
            </w:r>
          </w:p>
        </w:tc>
      </w:tr>
      <w:tr w:rsidR="0094781B" w14:paraId="69E9E1EC" w14:textId="77777777">
        <w:trPr>
          <w:jc w:val="center"/>
        </w:trPr>
        <w:tc>
          <w:tcPr>
            <w:tcW w:w="45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EC7F8" w14:textId="77777777" w:rsidR="0094781B" w:rsidRDefault="004E6950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A33CF" w14:textId="1A59EA4E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4"/>
                <w:lang w:val="it-IT"/>
              </w:rPr>
              <w:t>PC desktop</w:t>
            </w:r>
            <w:r w:rsidRPr="009C340D">
              <w:rPr>
                <w:sz w:val="14"/>
                <w:lang w:val="it-IT"/>
              </w:rPr>
              <w:br/>
              <w:t xml:space="preserve">Core Ultra 5 225 o equivalente; 32 GB DDR5; SSD </w:t>
            </w:r>
            <w:proofErr w:type="spellStart"/>
            <w:r w:rsidRPr="009C340D">
              <w:rPr>
                <w:sz w:val="14"/>
                <w:lang w:val="it-IT"/>
              </w:rPr>
              <w:t>NVMe</w:t>
            </w:r>
            <w:proofErr w:type="spellEnd"/>
            <w:r w:rsidRPr="009C340D">
              <w:rPr>
                <w:sz w:val="14"/>
                <w:lang w:val="it-IT"/>
              </w:rPr>
              <w:t xml:space="preserve"> 1 TB; Wi-Fi;</w:t>
            </w:r>
            <w:r w:rsidR="003239DD">
              <w:rPr>
                <w:sz w:val="14"/>
                <w:lang w:val="it-IT"/>
              </w:rPr>
              <w:t xml:space="preserve"> </w:t>
            </w:r>
            <w:r w:rsidR="003239DD" w:rsidRPr="00A6392E">
              <w:rPr>
                <w:sz w:val="16"/>
                <w:lang w:val="it-IT"/>
              </w:rPr>
              <w:t xml:space="preserve">case </w:t>
            </w:r>
            <w:proofErr w:type="spellStart"/>
            <w:r w:rsidR="003239DD" w:rsidRPr="00A6392E">
              <w:rPr>
                <w:sz w:val="16"/>
                <w:lang w:val="it-IT"/>
              </w:rPr>
              <w:t>mid</w:t>
            </w:r>
            <w:proofErr w:type="spellEnd"/>
            <w:r w:rsidR="003239DD" w:rsidRPr="00A6392E">
              <w:rPr>
                <w:sz w:val="16"/>
                <w:lang w:val="it-IT"/>
              </w:rPr>
              <w:t>-tower con adeguata ventilazione</w:t>
            </w:r>
            <w:r w:rsidR="003239DD" w:rsidRPr="009C340D">
              <w:rPr>
                <w:sz w:val="14"/>
                <w:lang w:val="it-IT"/>
              </w:rPr>
              <w:t xml:space="preserve"> </w:t>
            </w:r>
            <w:r w:rsidRPr="009C340D">
              <w:rPr>
                <w:sz w:val="14"/>
                <w:lang w:val="it-IT"/>
              </w:rPr>
              <w:t xml:space="preserve">alimentatore 750 W 80 Plus </w:t>
            </w:r>
            <w:proofErr w:type="spellStart"/>
            <w:r w:rsidRPr="009C340D">
              <w:rPr>
                <w:sz w:val="14"/>
                <w:lang w:val="it-IT"/>
              </w:rPr>
              <w:t>Bronze</w:t>
            </w:r>
            <w:proofErr w:type="spellEnd"/>
            <w:r w:rsidRPr="009C340D">
              <w:rPr>
                <w:sz w:val="14"/>
                <w:lang w:val="it-IT"/>
              </w:rPr>
              <w:t>; Windows 11 Pro;</w:t>
            </w:r>
            <w:r w:rsidRPr="009C340D">
              <w:rPr>
                <w:sz w:val="14"/>
                <w:lang w:val="it-IT"/>
              </w:rPr>
              <w:t>; garanzia e assistenza.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26750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4"/>
                <w:lang w:val="it-IT"/>
              </w:rPr>
              <w:t>[COMPILARE]</w:t>
            </w:r>
            <w:r w:rsidRPr="009C340D">
              <w:rPr>
                <w:sz w:val="14"/>
                <w:lang w:val="it-IT"/>
              </w:rPr>
              <w:br/>
            </w:r>
            <w:r w:rsidRPr="009C340D">
              <w:rPr>
                <w:sz w:val="14"/>
                <w:lang w:val="it-IT"/>
              </w:rPr>
              <w:br/>
            </w:r>
            <w:r w:rsidRPr="009C340D">
              <w:rPr>
                <w:sz w:val="14"/>
                <w:lang w:val="it-IT"/>
              </w:rPr>
              <w:t>Caratteristiche offerte / eventuale equivalenza: [COMPILARE]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23D1C" w14:textId="77777777" w:rsidR="0094781B" w:rsidRDefault="004E6950">
            <w:pPr>
              <w:jc w:val="center"/>
            </w:pPr>
            <w:r>
              <w:rPr>
                <w:sz w:val="15"/>
              </w:rPr>
              <w:t>7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F14DD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05D3E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5F022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A35AD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</w:tr>
      <w:tr w:rsidR="0094781B" w14:paraId="483B0271" w14:textId="77777777">
        <w:trPr>
          <w:jc w:val="center"/>
        </w:trPr>
        <w:tc>
          <w:tcPr>
            <w:tcW w:w="45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CFDCA" w14:textId="77777777" w:rsidR="0094781B" w:rsidRDefault="004E6950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10D2A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4"/>
                <w:lang w:val="it-IT"/>
              </w:rPr>
              <w:t>Notebook ultraleggero</w:t>
            </w:r>
            <w:r w:rsidRPr="009C340D">
              <w:rPr>
                <w:sz w:val="14"/>
                <w:lang w:val="it-IT"/>
              </w:rPr>
              <w:br/>
              <w:t xml:space="preserve">Notebook ultraleggero circa 13”; Apple Silicon M5 o equivalente/superiore; configurazione professionale; Wi-Fi di ultima </w:t>
            </w:r>
            <w:r w:rsidRPr="009C340D">
              <w:rPr>
                <w:sz w:val="14"/>
                <w:lang w:val="it-IT"/>
              </w:rPr>
              <w:t>generazione; accessori, garanzia e assistenza.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2FBD8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4"/>
                <w:lang w:val="it-IT"/>
              </w:rPr>
              <w:t>[COMPILARE]</w:t>
            </w:r>
            <w:r w:rsidRPr="009C340D">
              <w:rPr>
                <w:sz w:val="14"/>
                <w:lang w:val="it-IT"/>
              </w:rPr>
              <w:br/>
            </w:r>
            <w:r w:rsidRPr="009C340D">
              <w:rPr>
                <w:sz w:val="14"/>
                <w:lang w:val="it-IT"/>
              </w:rPr>
              <w:br/>
              <w:t>Caratteristiche offerte / eventuale equivalenza: [COMPILARE]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4636A" w14:textId="77777777" w:rsidR="0094781B" w:rsidRDefault="004E6950">
            <w:pPr>
              <w:jc w:val="center"/>
            </w:pPr>
            <w:r>
              <w:rPr>
                <w:sz w:val="15"/>
              </w:rPr>
              <w:t>3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69A19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27A98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5C49B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4284F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</w:tr>
      <w:tr w:rsidR="0094781B" w14:paraId="25E836B2" w14:textId="77777777">
        <w:trPr>
          <w:jc w:val="center"/>
        </w:trPr>
        <w:tc>
          <w:tcPr>
            <w:tcW w:w="45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9752E" w14:textId="77777777" w:rsidR="0094781B" w:rsidRDefault="004E6950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12E2B" w14:textId="77777777" w:rsidR="0094781B" w:rsidRDefault="004E6950">
            <w:r>
              <w:rPr>
                <w:sz w:val="14"/>
              </w:rPr>
              <w:t>Notebook Windows</w:t>
            </w:r>
            <w:r>
              <w:rPr>
                <w:sz w:val="14"/>
              </w:rPr>
              <w:br/>
              <w:t xml:space="preserve">Core 7 150U o equivalente; display 14”-15,6” Full HD; 16 GB DDR5; </w:t>
            </w:r>
            <w:r>
              <w:rPr>
                <w:sz w:val="14"/>
              </w:rPr>
              <w:lastRenderedPageBreak/>
              <w:t>SSD 1 TB; Wi-Fi</w:t>
            </w:r>
            <w:r>
              <w:rPr>
                <w:sz w:val="14"/>
              </w:rPr>
              <w:t xml:space="preserve"> 6; Windows 11 Pro; garanzia e assistenza.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4F3E6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4"/>
                <w:lang w:val="it-IT"/>
              </w:rPr>
              <w:lastRenderedPageBreak/>
              <w:t>[COMPILARE]</w:t>
            </w:r>
            <w:r w:rsidRPr="009C340D">
              <w:rPr>
                <w:sz w:val="14"/>
                <w:lang w:val="it-IT"/>
              </w:rPr>
              <w:br/>
            </w:r>
            <w:r w:rsidRPr="009C340D">
              <w:rPr>
                <w:sz w:val="14"/>
                <w:lang w:val="it-IT"/>
              </w:rPr>
              <w:br/>
            </w:r>
            <w:r w:rsidRPr="009C340D">
              <w:rPr>
                <w:sz w:val="14"/>
                <w:lang w:val="it-IT"/>
              </w:rPr>
              <w:lastRenderedPageBreak/>
              <w:t>Caratteristiche offerte / eventuale equivalenza: [COMPILARE]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D94F4" w14:textId="77777777" w:rsidR="0094781B" w:rsidRDefault="004E6950">
            <w:pPr>
              <w:jc w:val="center"/>
            </w:pPr>
            <w:r>
              <w:rPr>
                <w:sz w:val="15"/>
              </w:rPr>
              <w:lastRenderedPageBreak/>
              <w:t>5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7F251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7BE35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8BFBF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0CE53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</w:tr>
      <w:tr w:rsidR="0094781B" w14:paraId="11BF9359" w14:textId="77777777">
        <w:trPr>
          <w:jc w:val="center"/>
        </w:trPr>
        <w:tc>
          <w:tcPr>
            <w:tcW w:w="45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71DE9" w14:textId="77777777" w:rsidR="0094781B" w:rsidRDefault="004E6950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42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345EA" w14:textId="55C41ED2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4"/>
                <w:lang w:val="it-IT"/>
              </w:rPr>
              <w:t>Licenza software</w:t>
            </w:r>
            <w:r w:rsidRPr="009C340D">
              <w:rPr>
                <w:sz w:val="14"/>
                <w:lang w:val="it-IT"/>
              </w:rPr>
              <w:br/>
              <w:t xml:space="preserve">Microsoft 365 </w:t>
            </w:r>
            <w:proofErr w:type="spellStart"/>
            <w:r w:rsidRPr="009C340D">
              <w:rPr>
                <w:sz w:val="14"/>
                <w:lang w:val="it-IT"/>
              </w:rPr>
              <w:t>Education</w:t>
            </w:r>
            <w:proofErr w:type="spellEnd"/>
            <w:r w:rsidRPr="009C340D">
              <w:rPr>
                <w:sz w:val="14"/>
                <w:lang w:val="it-IT"/>
              </w:rPr>
              <w:t xml:space="preserve"> A3 </w:t>
            </w:r>
            <w:r w:rsidRPr="009C340D">
              <w:rPr>
                <w:sz w:val="14"/>
                <w:lang w:val="it-IT"/>
              </w:rPr>
              <w:t xml:space="preserve">; piano </w:t>
            </w:r>
            <w:r w:rsidR="009C340D" w:rsidRPr="009C340D">
              <w:rPr>
                <w:sz w:val="14"/>
                <w:lang w:val="it-IT"/>
              </w:rPr>
              <w:t>an</w:t>
            </w:r>
            <w:r w:rsidR="009C340D">
              <w:rPr>
                <w:sz w:val="14"/>
                <w:lang w:val="it-IT"/>
              </w:rPr>
              <w:t>nuale</w:t>
            </w:r>
            <w:r w:rsidRPr="009C340D">
              <w:rPr>
                <w:sz w:val="14"/>
                <w:lang w:val="it-IT"/>
              </w:rPr>
              <w:t xml:space="preserve"> multiutenza per circa </w:t>
            </w:r>
            <w:r w:rsidRPr="009C340D">
              <w:rPr>
                <w:sz w:val="14"/>
                <w:lang w:val="it-IT"/>
              </w:rPr>
              <w:t>200 utenti; gestione licenze, attivazione, supporto e documentazione.</w:t>
            </w:r>
          </w:p>
        </w:tc>
        <w:tc>
          <w:tcPr>
            <w:tcW w:w="272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E0CC7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4"/>
                <w:lang w:val="it-IT"/>
              </w:rPr>
              <w:t>[COMPILARE]</w:t>
            </w:r>
            <w:r w:rsidRPr="009C340D">
              <w:rPr>
                <w:sz w:val="14"/>
                <w:lang w:val="it-IT"/>
              </w:rPr>
              <w:br/>
            </w:r>
            <w:r w:rsidRPr="009C340D">
              <w:rPr>
                <w:sz w:val="14"/>
                <w:lang w:val="it-IT"/>
              </w:rPr>
              <w:br/>
              <w:t>Caratteristiche offerte / eventuale equivalenza: [COMPILARE]</w:t>
            </w:r>
          </w:p>
        </w:tc>
        <w:tc>
          <w:tcPr>
            <w:tcW w:w="85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D2847" w14:textId="77777777" w:rsidR="0094781B" w:rsidRDefault="004E6950">
            <w:pPr>
              <w:jc w:val="center"/>
            </w:pPr>
            <w:r>
              <w:rPr>
                <w:sz w:val="15"/>
              </w:rPr>
              <w:t>1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EFA8A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E7CAA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7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15B41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  <w:tc>
          <w:tcPr>
            <w:tcW w:w="153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689C1" w14:textId="77777777" w:rsidR="0094781B" w:rsidRDefault="004E6950">
            <w:pPr>
              <w:jc w:val="center"/>
            </w:pPr>
            <w:r>
              <w:rPr>
                <w:sz w:val="14"/>
              </w:rPr>
              <w:t>[€ / %]</w:t>
            </w:r>
          </w:p>
        </w:tc>
      </w:tr>
    </w:tbl>
    <w:p w14:paraId="7D8475E6" w14:textId="77777777" w:rsidR="0094781B" w:rsidRPr="009C340D" w:rsidRDefault="004E6950">
      <w:pPr>
        <w:pStyle w:val="Titolo1"/>
        <w:jc w:val="center"/>
        <w:rPr>
          <w:lang w:val="it-IT"/>
        </w:rPr>
      </w:pPr>
      <w:r w:rsidRPr="009C340D">
        <w:rPr>
          <w:lang w:val="it-IT"/>
        </w:rPr>
        <w:t>RIEPILOGO ECONOMICO E CONDIZIONI DI FORNITURA</w:t>
      </w:r>
    </w:p>
    <w:p w14:paraId="5DABFE13" w14:textId="77777777" w:rsidR="0094781B" w:rsidRPr="009C340D" w:rsidRDefault="0094781B">
      <w:pPr>
        <w:rPr>
          <w:lang w:val="it-IT"/>
        </w:rPr>
      </w:pPr>
    </w:p>
    <w:tbl>
      <w:tblPr>
        <w:tblStyle w:val="Grigliatabella"/>
        <w:tblW w:w="0" w:type="auto"/>
        <w:jc w:val="right"/>
        <w:tblLook w:val="04A0" w:firstRow="1" w:lastRow="0" w:firstColumn="1" w:lastColumn="0" w:noHBand="0" w:noVBand="1"/>
      </w:tblPr>
      <w:tblGrid>
        <w:gridCol w:w="3685"/>
        <w:gridCol w:w="2268"/>
      </w:tblGrid>
      <w:tr w:rsidR="0094781B" w14:paraId="6B7DB991" w14:textId="77777777">
        <w:trPr>
          <w:jc w:val="right"/>
        </w:trPr>
        <w:tc>
          <w:tcPr>
            <w:tcW w:w="368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F131E" w14:textId="77777777" w:rsidR="0094781B" w:rsidRDefault="004E6950">
            <w:proofErr w:type="spellStart"/>
            <w:r>
              <w:rPr>
                <w:b/>
                <w:sz w:val="16"/>
              </w:rPr>
              <w:t>Totale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imponibile</w:t>
            </w:r>
            <w:proofErr w:type="spellEnd"/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D352C" w14:textId="77777777" w:rsidR="0094781B" w:rsidRDefault="004E6950">
            <w:pPr>
              <w:jc w:val="right"/>
            </w:pPr>
            <w:r>
              <w:rPr>
                <w:sz w:val="16"/>
              </w:rPr>
              <w:t>€ __________</w:t>
            </w:r>
            <w:r>
              <w:rPr>
                <w:sz w:val="16"/>
              </w:rPr>
              <w:t>________</w:t>
            </w:r>
          </w:p>
        </w:tc>
      </w:tr>
      <w:tr w:rsidR="0094781B" w14:paraId="1413C3F9" w14:textId="77777777">
        <w:trPr>
          <w:jc w:val="right"/>
        </w:trPr>
        <w:tc>
          <w:tcPr>
            <w:tcW w:w="368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4CEAF" w14:textId="77777777" w:rsidR="0094781B" w:rsidRDefault="004E6950">
            <w:r>
              <w:rPr>
                <w:b/>
                <w:sz w:val="16"/>
              </w:rPr>
              <w:t>IVA complessiva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9F5B3" w14:textId="77777777" w:rsidR="0094781B" w:rsidRDefault="004E6950">
            <w:pPr>
              <w:jc w:val="right"/>
            </w:pPr>
            <w:r>
              <w:rPr>
                <w:sz w:val="16"/>
              </w:rPr>
              <w:t>€ __________________</w:t>
            </w:r>
          </w:p>
        </w:tc>
      </w:tr>
      <w:tr w:rsidR="0094781B" w14:paraId="1D4F7CC1" w14:textId="77777777">
        <w:trPr>
          <w:jc w:val="right"/>
        </w:trPr>
        <w:tc>
          <w:tcPr>
            <w:tcW w:w="368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1E92B" w14:textId="77777777" w:rsidR="0094781B" w:rsidRDefault="004E6950">
            <w:r>
              <w:rPr>
                <w:b/>
                <w:sz w:val="16"/>
              </w:rPr>
              <w:t>Totale IVA inclusa</w:t>
            </w:r>
          </w:p>
        </w:tc>
        <w:tc>
          <w:tcPr>
            <w:tcW w:w="226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AFBED" w14:textId="77777777" w:rsidR="0094781B" w:rsidRDefault="004E6950">
            <w:pPr>
              <w:jc w:val="right"/>
            </w:pPr>
            <w:r>
              <w:rPr>
                <w:sz w:val="16"/>
              </w:rPr>
              <w:t>€ __________________</w:t>
            </w:r>
          </w:p>
        </w:tc>
      </w:tr>
      <w:tr w:rsidR="0094781B" w14:paraId="3042D07E" w14:textId="77777777">
        <w:trPr>
          <w:jc w:val="right"/>
        </w:trPr>
        <w:tc>
          <w:tcPr>
            <w:tcW w:w="3685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1C0CC" w14:textId="77777777" w:rsidR="0094781B" w:rsidRDefault="004E6950">
            <w:r>
              <w:rPr>
                <w:b/>
                <w:sz w:val="16"/>
              </w:rPr>
              <w:t>Tetto massimo non superabile</w:t>
            </w:r>
          </w:p>
        </w:tc>
        <w:tc>
          <w:tcPr>
            <w:tcW w:w="2268" w:type="dxa"/>
            <w:shd w:val="clear" w:color="auto" w:fill="FFF2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E0CED" w14:textId="77777777" w:rsidR="0094781B" w:rsidRDefault="004E6950">
            <w:pPr>
              <w:jc w:val="right"/>
            </w:pPr>
            <w:r>
              <w:rPr>
                <w:sz w:val="16"/>
              </w:rPr>
              <w:t>€ 21.577,50</w:t>
            </w:r>
          </w:p>
        </w:tc>
      </w:tr>
    </w:tbl>
    <w:p w14:paraId="0E4536F0" w14:textId="77777777" w:rsidR="0094781B" w:rsidRDefault="004E6950">
      <w:pPr>
        <w:pStyle w:val="Titolo1"/>
      </w:pPr>
      <w:r>
        <w:t>CONDIZIONI TECNICHE E COMMERCIALI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9921"/>
      </w:tblGrid>
      <w:tr w:rsidR="0094781B" w14:paraId="60BAE5B4" w14:textId="77777777">
        <w:trPr>
          <w:jc w:val="center"/>
        </w:trPr>
        <w:tc>
          <w:tcPr>
            <w:tcW w:w="368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3B67" w14:textId="77777777" w:rsidR="0094781B" w:rsidRDefault="004E6950">
            <w:r>
              <w:rPr>
                <w:b/>
                <w:sz w:val="15"/>
              </w:rPr>
              <w:t>Tempi di consegna</w:t>
            </w:r>
          </w:p>
        </w:tc>
        <w:tc>
          <w:tcPr>
            <w:tcW w:w="9921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8AA52" w14:textId="77777777" w:rsidR="0094781B" w:rsidRDefault="004E6950">
            <w:r>
              <w:rPr>
                <w:sz w:val="15"/>
              </w:rPr>
              <w:t>________ giorni naturali e consecutivi</w:t>
            </w:r>
          </w:p>
        </w:tc>
      </w:tr>
      <w:tr w:rsidR="0094781B" w:rsidRPr="009C340D" w14:paraId="1038D01A" w14:textId="77777777">
        <w:trPr>
          <w:jc w:val="center"/>
        </w:trPr>
        <w:tc>
          <w:tcPr>
            <w:tcW w:w="368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B0307" w14:textId="77777777" w:rsidR="0094781B" w:rsidRDefault="004E6950">
            <w:r>
              <w:rPr>
                <w:b/>
                <w:sz w:val="15"/>
              </w:rPr>
              <w:t>Garanzia</w:t>
            </w:r>
          </w:p>
        </w:tc>
        <w:tc>
          <w:tcPr>
            <w:tcW w:w="9921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01F2D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5"/>
                <w:lang w:val="it-IT"/>
              </w:rPr>
              <w:t xml:space="preserve">PC desktop: ______ </w:t>
            </w:r>
            <w:r w:rsidRPr="009C340D">
              <w:rPr>
                <w:sz w:val="15"/>
                <w:lang w:val="it-IT"/>
              </w:rPr>
              <w:t>mesi; notebook: ______ mesi; licenze/servizi: __________________</w:t>
            </w:r>
          </w:p>
        </w:tc>
      </w:tr>
      <w:tr w:rsidR="0094781B" w:rsidRPr="009C340D" w14:paraId="12F8A59B" w14:textId="77777777">
        <w:trPr>
          <w:jc w:val="center"/>
        </w:trPr>
        <w:tc>
          <w:tcPr>
            <w:tcW w:w="368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4253F" w14:textId="77777777" w:rsidR="0094781B" w:rsidRDefault="004E6950">
            <w:proofErr w:type="spellStart"/>
            <w:r>
              <w:rPr>
                <w:b/>
                <w:sz w:val="15"/>
              </w:rPr>
              <w:t>Assistenza</w:t>
            </w:r>
            <w:proofErr w:type="spellEnd"/>
            <w:r>
              <w:rPr>
                <w:b/>
                <w:sz w:val="15"/>
              </w:rPr>
              <w:t xml:space="preserve"> post-</w:t>
            </w:r>
            <w:proofErr w:type="spellStart"/>
            <w:r>
              <w:rPr>
                <w:b/>
                <w:sz w:val="15"/>
              </w:rPr>
              <w:t>vendita</w:t>
            </w:r>
            <w:proofErr w:type="spellEnd"/>
          </w:p>
        </w:tc>
        <w:tc>
          <w:tcPr>
            <w:tcW w:w="9921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5DDBE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5"/>
                <w:lang w:val="it-IT"/>
              </w:rPr>
              <w:t>[DESCRIVERE CANALI, ORARI E TEMPI DI RISPOSTA]</w:t>
            </w:r>
          </w:p>
        </w:tc>
      </w:tr>
      <w:tr w:rsidR="0094781B" w:rsidRPr="009C340D" w14:paraId="6EB4A946" w14:textId="77777777">
        <w:trPr>
          <w:jc w:val="center"/>
        </w:trPr>
        <w:tc>
          <w:tcPr>
            <w:tcW w:w="368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5EE24" w14:textId="77777777" w:rsidR="0094781B" w:rsidRDefault="004E6950">
            <w:proofErr w:type="spellStart"/>
            <w:r>
              <w:rPr>
                <w:b/>
                <w:sz w:val="15"/>
              </w:rPr>
              <w:t>Intervento</w:t>
            </w:r>
            <w:proofErr w:type="spellEnd"/>
            <w:r>
              <w:rPr>
                <w:b/>
                <w:sz w:val="15"/>
              </w:rPr>
              <w:t xml:space="preserve"> in </w:t>
            </w:r>
            <w:proofErr w:type="spellStart"/>
            <w:r>
              <w:rPr>
                <w:b/>
                <w:sz w:val="15"/>
              </w:rPr>
              <w:t>sito</w:t>
            </w:r>
            <w:proofErr w:type="spellEnd"/>
            <w:r>
              <w:rPr>
                <w:b/>
                <w:sz w:val="15"/>
              </w:rPr>
              <w:t xml:space="preserve"> / online</w:t>
            </w:r>
          </w:p>
        </w:tc>
        <w:tc>
          <w:tcPr>
            <w:tcW w:w="9921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DDC2E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5"/>
                <w:lang w:val="it-IT"/>
              </w:rPr>
              <w:t>☐</w:t>
            </w:r>
            <w:r w:rsidRPr="009C340D">
              <w:rPr>
                <w:sz w:val="15"/>
                <w:lang w:val="it-IT"/>
              </w:rPr>
              <w:t xml:space="preserve"> entro 24 ore   ☐ entro 48 ore   ☐ altro: __________________</w:t>
            </w:r>
          </w:p>
        </w:tc>
      </w:tr>
      <w:tr w:rsidR="0094781B" w14:paraId="1B1B44C8" w14:textId="77777777">
        <w:trPr>
          <w:jc w:val="center"/>
        </w:trPr>
        <w:tc>
          <w:tcPr>
            <w:tcW w:w="368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ED718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b/>
                <w:sz w:val="15"/>
                <w:lang w:val="it-IT"/>
              </w:rPr>
              <w:t>Configurazione e messa in servizio</w:t>
            </w:r>
          </w:p>
        </w:tc>
        <w:tc>
          <w:tcPr>
            <w:tcW w:w="9921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E8684" w14:textId="77777777" w:rsidR="0094781B" w:rsidRDefault="004E6950">
            <w:r>
              <w:rPr>
                <w:sz w:val="15"/>
              </w:rPr>
              <w:t>☐</w:t>
            </w:r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inclusa</w:t>
            </w:r>
            <w:proofErr w:type="spellEnd"/>
            <w:r>
              <w:rPr>
                <w:sz w:val="15"/>
              </w:rPr>
              <w:t xml:space="preserve">   ☐ non inclusa   Note: __________________________</w:t>
            </w:r>
          </w:p>
        </w:tc>
      </w:tr>
      <w:tr w:rsidR="0094781B" w14:paraId="178B54C3" w14:textId="77777777">
        <w:trPr>
          <w:jc w:val="center"/>
        </w:trPr>
        <w:tc>
          <w:tcPr>
            <w:tcW w:w="368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A636F" w14:textId="77777777" w:rsidR="0094781B" w:rsidRDefault="004E6950">
            <w:r>
              <w:rPr>
                <w:b/>
                <w:sz w:val="15"/>
              </w:rPr>
              <w:t>Formazione / addestramento</w:t>
            </w:r>
          </w:p>
        </w:tc>
        <w:tc>
          <w:tcPr>
            <w:tcW w:w="9921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54455" w14:textId="77777777" w:rsidR="0094781B" w:rsidRDefault="004E6950">
            <w:r>
              <w:rPr>
                <w:sz w:val="15"/>
              </w:rPr>
              <w:t>☐</w:t>
            </w:r>
            <w:r>
              <w:rPr>
                <w:sz w:val="15"/>
              </w:rPr>
              <w:t xml:space="preserve"> inclusa   ☐ non inclusa   Durata: __________________________</w:t>
            </w:r>
          </w:p>
        </w:tc>
      </w:tr>
      <w:tr w:rsidR="0094781B" w:rsidRPr="009C340D" w14:paraId="30F54144" w14:textId="77777777">
        <w:trPr>
          <w:jc w:val="center"/>
        </w:trPr>
        <w:tc>
          <w:tcPr>
            <w:tcW w:w="3685" w:type="dxa"/>
            <w:shd w:val="clear" w:color="auto" w:fill="EAF2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F83A5" w14:textId="77777777" w:rsidR="0094781B" w:rsidRDefault="004E6950">
            <w:r>
              <w:rPr>
                <w:b/>
                <w:sz w:val="15"/>
              </w:rPr>
              <w:lastRenderedPageBreak/>
              <w:t>Ulteriori costi o esclusioni</w:t>
            </w:r>
          </w:p>
        </w:tc>
        <w:tc>
          <w:tcPr>
            <w:tcW w:w="9921" w:type="dxa"/>
            <w:shd w:val="clear" w:color="auto" w:fill="F7F7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A43BB" w14:textId="77777777" w:rsidR="0094781B" w:rsidRPr="009C340D" w:rsidRDefault="004E6950">
            <w:pPr>
              <w:rPr>
                <w:lang w:val="it-IT"/>
              </w:rPr>
            </w:pPr>
            <w:r w:rsidRPr="009C340D">
              <w:rPr>
                <w:sz w:val="15"/>
                <w:lang w:val="it-IT"/>
              </w:rPr>
              <w:t>[INDICARE ESPRESSAMENTE; IN ASSENZA SCR</w:t>
            </w:r>
            <w:r w:rsidRPr="009C340D">
              <w:rPr>
                <w:sz w:val="15"/>
                <w:lang w:val="it-IT"/>
              </w:rPr>
              <w:t>IVERE “NESSUNO”]</w:t>
            </w:r>
          </w:p>
        </w:tc>
      </w:tr>
    </w:tbl>
    <w:p w14:paraId="4BD5897F" w14:textId="77777777" w:rsidR="0094781B" w:rsidRPr="009C340D" w:rsidRDefault="004E6950">
      <w:pPr>
        <w:rPr>
          <w:lang w:val="it-IT"/>
        </w:rPr>
      </w:pPr>
      <w:r w:rsidRPr="009C340D">
        <w:rPr>
          <w:lang w:val="it-IT"/>
        </w:rPr>
        <w:t>L’operatore dichiara che il presente preventivo è formulato sulla base delle specifiche dell’avviso e dell’Allegato 1; è non vincolante per l’Istituzione scolastica fino all’eventuale conclusione della Trattativa Diretta; i prezzi indicat</w:t>
      </w:r>
      <w:r w:rsidRPr="009C340D">
        <w:rPr>
          <w:lang w:val="it-IT"/>
        </w:rPr>
        <w:t>i comprendono tutti gli oneri necessari alla corretta esecuzione della fornitura, salvo quelli espressamente esclusi.</w:t>
      </w:r>
    </w:p>
    <w:p w14:paraId="5A08A507" w14:textId="77777777" w:rsidR="0094781B" w:rsidRPr="009C340D" w:rsidRDefault="0094781B">
      <w:pPr>
        <w:rPr>
          <w:lang w:val="it-IT"/>
        </w:rPr>
      </w:pPr>
    </w:p>
    <w:p w14:paraId="18AFD9DB" w14:textId="77777777" w:rsidR="0094781B" w:rsidRPr="009C340D" w:rsidRDefault="004E6950">
      <w:pPr>
        <w:jc w:val="right"/>
        <w:rPr>
          <w:lang w:val="it-IT"/>
        </w:rPr>
      </w:pPr>
      <w:r w:rsidRPr="009C340D">
        <w:rPr>
          <w:sz w:val="18"/>
          <w:lang w:val="it-IT"/>
        </w:rPr>
        <w:t>Luogo e data: ______________________________</w:t>
      </w:r>
      <w:r w:rsidRPr="009C340D">
        <w:rPr>
          <w:sz w:val="18"/>
          <w:lang w:val="it-IT"/>
        </w:rPr>
        <w:br/>
      </w:r>
      <w:r w:rsidRPr="009C340D">
        <w:rPr>
          <w:sz w:val="18"/>
          <w:lang w:val="it-IT"/>
        </w:rPr>
        <w:br/>
        <w:t>Il legale rappresentante</w:t>
      </w:r>
      <w:r w:rsidRPr="009C340D">
        <w:rPr>
          <w:sz w:val="18"/>
          <w:lang w:val="it-IT"/>
        </w:rPr>
        <w:br/>
      </w:r>
      <w:r w:rsidRPr="009C340D">
        <w:rPr>
          <w:sz w:val="18"/>
          <w:lang w:val="it-IT"/>
        </w:rPr>
        <w:t>________________________________________</w:t>
      </w:r>
      <w:r w:rsidRPr="009C340D">
        <w:rPr>
          <w:sz w:val="18"/>
          <w:lang w:val="it-IT"/>
        </w:rPr>
        <w:br/>
        <w:t>Firma digitale</w:t>
      </w:r>
    </w:p>
    <w:sectPr w:rsidR="0094781B" w:rsidRPr="009C340D" w:rsidSect="00034616">
      <w:headerReference w:type="default" r:id="rId8"/>
      <w:footerReference w:type="default" r:id="rId9"/>
      <w:pgSz w:w="16838" w:h="11906"/>
      <w:pgMar w:top="680" w:right="850" w:bottom="737" w:left="850" w:header="227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D3146" w14:textId="77777777" w:rsidR="004E6950" w:rsidRDefault="004E6950">
      <w:pPr>
        <w:spacing w:after="0" w:line="240" w:lineRule="auto"/>
      </w:pPr>
      <w:r>
        <w:separator/>
      </w:r>
    </w:p>
  </w:endnote>
  <w:endnote w:type="continuationSeparator" w:id="0">
    <w:p w14:paraId="351D7E17" w14:textId="77777777" w:rsidR="004E6950" w:rsidRDefault="004E6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084B8" w14:textId="77777777" w:rsidR="0094781B" w:rsidRPr="009C340D" w:rsidRDefault="004E6950">
    <w:pPr>
      <w:pStyle w:val="Pidipagina"/>
      <w:jc w:val="center"/>
      <w:rPr>
        <w:lang w:val="it-IT"/>
      </w:rPr>
    </w:pPr>
    <w:r w:rsidRPr="009C340D">
      <w:rPr>
        <w:sz w:val="15"/>
        <w:lang w:val="it-IT"/>
      </w:rPr>
      <w:t>Progetto 10.8.6A-FDRPOC-EM-2026-1 - CUP J34D26000940007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29D0D" w14:textId="77777777" w:rsidR="004E6950" w:rsidRDefault="004E6950">
      <w:pPr>
        <w:spacing w:after="0" w:line="240" w:lineRule="auto"/>
      </w:pPr>
      <w:r>
        <w:separator/>
      </w:r>
    </w:p>
  </w:footnote>
  <w:footnote w:type="continuationSeparator" w:id="0">
    <w:p w14:paraId="58905942" w14:textId="77777777" w:rsidR="004E6950" w:rsidRDefault="004E6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DEFF" w14:textId="77777777" w:rsidR="0094781B" w:rsidRDefault="004E6950">
    <w:pPr>
      <w:pStyle w:val="Intestazione"/>
      <w:jc w:val="center"/>
    </w:pPr>
    <w:r>
      <w:rPr>
        <w:noProof/>
      </w:rPr>
      <w:drawing>
        <wp:inline distT="0" distB="0" distL="0" distR="0" wp14:anchorId="27C27806" wp14:editId="6A8340CA">
          <wp:extent cx="8820000" cy="143823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20000" cy="14382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39DD"/>
    <w:rsid w:val="00326F90"/>
    <w:rsid w:val="004E6950"/>
    <w:rsid w:val="0094781B"/>
    <w:rsid w:val="009C340D"/>
    <w:rsid w:val="00A8487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71FB2"/>
  <w14:defaultImageDpi w14:val="300"/>
  <w15:docId w15:val="{354235B8-BFB9-4887-AE9F-34FA3C83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80" w:line="252" w:lineRule="auto"/>
    </w:pPr>
    <w:rPr>
      <w:rFonts w:ascii="Arial" w:hAnsi="Arial"/>
      <w:sz w:val="19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1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30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Label">
    <w:name w:val="Form Label"/>
    <w:pPr>
      <w:spacing w:after="20"/>
    </w:pPr>
    <w:rPr>
      <w:rFonts w:ascii="Arial" w:hAnsi="Arial"/>
      <w:b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roberto placanica</cp:lastModifiedBy>
  <cp:revision>3</cp:revision>
  <dcterms:created xsi:type="dcterms:W3CDTF">2013-12-23T23:15:00Z</dcterms:created>
  <dcterms:modified xsi:type="dcterms:W3CDTF">2026-07-16T12:35:00Z</dcterms:modified>
  <cp:category/>
</cp:coreProperties>
</file>