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28"/>
        </w:rPr>
        <w:t>ALLEGATO E - DICHIARAZIONE DI ABILITAZIONE AL MEPA</w:t>
      </w:r>
    </w:p>
    <w:p>
      <w:pPr>
        <w:jc w:val="center"/>
      </w:pPr>
      <w:r>
        <w:rPr>
          <w:rFonts w:ascii="Arial" w:hAnsi="Arial"/>
          <w:i/>
          <w:sz w:val="19"/>
        </w:rPr>
        <w:t>oppure impegno a conseguire l’abilitazione prima dell’avvio della Trattativa Diretta</w:t>
      </w:r>
    </w:p>
    <w:p>
      <w:pPr>
        <w:spacing w:after="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26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Codice progetto</w:t>
            </w:r>
          </w:p>
        </w:tc>
        <w:tc>
          <w:tcPr>
            <w:tcW w:type="dxa" w:w="7087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/>
            <w:r>
              <w:rPr>
                <w:rFonts w:ascii="Arial" w:hAnsi="Arial"/>
                <w:b w:val="0"/>
                <w:sz w:val="17"/>
              </w:rPr>
              <w:t>10.8.6A-FDRPOC-EM-2026-1</w:t>
            </w:r>
          </w:p>
        </w:tc>
      </w:tr>
      <w:tr>
        <w:tc>
          <w:tcPr>
            <w:tcW w:type="dxa" w:w="226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CUP</w:t>
            </w:r>
          </w:p>
        </w:tc>
        <w:tc>
          <w:tcPr>
            <w:tcW w:type="dxa" w:w="7087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/>
            <w:r>
              <w:rPr>
                <w:rFonts w:ascii="Arial" w:hAnsi="Arial"/>
                <w:b w:val="0"/>
                <w:sz w:val="17"/>
              </w:rPr>
              <w:t>J34D26000940007</w:t>
            </w:r>
          </w:p>
        </w:tc>
      </w:tr>
      <w:tr>
        <w:tc>
          <w:tcPr>
            <w:tcW w:type="dxa" w:w="226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Titolo</w:t>
            </w:r>
          </w:p>
        </w:tc>
        <w:tc>
          <w:tcPr>
            <w:tcW w:type="dxa" w:w="7087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/>
            <w:r>
              <w:rPr>
                <w:rFonts w:ascii="Arial" w:hAnsi="Arial"/>
                <w:b w:val="0"/>
                <w:sz w:val="17"/>
              </w:rPr>
              <w:t>Dispositivi digitali</w:t>
            </w:r>
          </w:p>
        </w:tc>
      </w:tr>
    </w:tbl>
    <w:p>
      <w:pPr>
        <w:spacing w:after="0"/>
      </w:pPr>
    </w:p>
    <w:p>
      <w:r>
        <w:t>Il/La sottoscritto/a, in qualità di legale rappresentante o procuratore dell’operatore economico sotto indicato, consapevole delle responsabilità derivanti da dichiarazioni non veritiere, dichiara quanto segue.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Nome e cognome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Qualifica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Operatore economico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Partita IVA / Codice fiscale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PEC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</w:tbl>
    <w:p>
      <w:pPr>
        <w:pStyle w:val="Heading1"/>
      </w:pPr>
      <w:r>
        <w:t>DICHIARAZIONE</w:t>
      </w:r>
    </w:p>
    <w:p>
      <w:r>
        <w:t>Selezionare una delle opzioni:</w:t>
      </w:r>
    </w:p>
    <w:p>
      <w:r>
        <w:t>☐ A) L’operatore economico è già abilitato al Mercato Elettronico della Pubblica Amministrazione (MEPA).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Categoria / bando MEPA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CPV / categoria merceologica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30200000-1 Apparecchiature informatiche e forniture; 48000000-8 Pacchetti software e sistemi di informazione; altro: __________________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Data di abilitazione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Eventuale identificativo / riferimento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</w:tbl>
    <w:p>
      <w:r>
        <w:t>☐ B) L’operatore economico non è ancora abilitato al MEPA nella categoria coerente con la fornitura e si impegna a conseguire l’abilitazione prima dell’avvio della Trattativa Diretta con unico operatore.</w:t>
      </w:r>
    </w:p>
    <w:p>
      <w:pPr>
        <w:pStyle w:val="Heading2"/>
      </w:pPr>
      <w:r>
        <w:t>L’operatore dichiara inoltre:</w:t>
      </w:r>
    </w:p>
    <w:p>
      <w:r>
        <w:t>☐ di essere consapevole che la mancata abilitazione entro il termine indicato dall’Istituzione scolastica impedirà l’avvio della Trattativa Diretta;</w:t>
      </w:r>
    </w:p>
    <w:p>
      <w:r>
        <w:t>☐ di impegnarsi a mantenere attiva l’abilitazione per tutta la durata della procedura e dell’eventuale contratto;</w:t>
      </w:r>
    </w:p>
    <w:p>
      <w:r>
        <w:t>☐ di comunicare tempestivamente eventuali sospensioni, revoche o limitazioni dell’abilitazione;</w:t>
      </w:r>
    </w:p>
    <w:p>
      <w:r>
        <w:t>☐ di essere disponibile a operare sulla diversa piattaforma di approvvigionamento digitale certificata eventualmente indicata dall’Istituzione scolastica, previa registrazione e abilitazione.</w:t>
      </w:r>
    </w:p>
    <w:p/>
    <w:p>
      <w:pPr>
        <w:jc w:val="right"/>
      </w:pPr>
      <w:r>
        <w:rPr>
          <w:rFonts w:ascii="Arial" w:hAnsi="Arial"/>
          <w:sz w:val="18"/>
        </w:rPr>
        <w:t>Luogo e data: ______________________________</w:t>
        <w:br/>
        <w:br/>
        <w:t>Il legale rappresentante</w:t>
        <w:br/>
        <w:t>________________________________________</w:t>
        <w:br/>
        <w:t>Firma digitale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680" w:right="850" w:bottom="737" w:left="850" w:header="227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5"/>
      </w:rPr>
      <w:t>Progetto 10.8.6A-FDRPOC-EM-2026-1 - CUP J34D26000940007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6372000" cy="1039049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age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72000" cy="1039049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2" w:lineRule="auto"/>
    </w:pPr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spacing w:val="5"/>
      <w:kern w:val="28"/>
      <w:sz w:val="3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Label">
    <w:name w:val="Form Label"/>
    <w:pPr>
      <w:spacing w:after="20"/>
    </w:pPr>
    <w:rPr>
      <w:rFonts w:ascii="Arial" w:hAnsi="Arial"/>
      <w:b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